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26A2" w:rsidRPr="009926A2" w:rsidRDefault="009926A2" w:rsidP="00C70793">
      <w:pPr>
        <w:ind w:left="993" w:hanging="993"/>
        <w:jc w:val="center"/>
        <w:rPr>
          <w:rFonts w:ascii="Times New Roman" w:hAnsi="Times New Roman" w:cs="Times New Roman"/>
          <w:color w:val="auto"/>
        </w:rPr>
      </w:pPr>
      <w:r w:rsidRPr="009926A2">
        <w:rPr>
          <w:rFonts w:ascii="Times New Roman" w:hAnsi="Times New Roman" w:cs="Times New Roman"/>
        </w:rPr>
        <w:t>МУНИЦИПАЛЬНОЕ БЮДЖЕТНОЕ ОБЩЕОБРАЗОВА</w:t>
      </w:r>
      <w:r>
        <w:rPr>
          <w:rFonts w:ascii="Times New Roman" w:hAnsi="Times New Roman" w:cs="Times New Roman"/>
        </w:rPr>
        <w:t xml:space="preserve">ТЕЛЬНОЕ УЧРЕЖДЕНИЕ </w:t>
      </w:r>
      <w:r w:rsidRPr="009926A2">
        <w:rPr>
          <w:rFonts w:ascii="Times New Roman" w:hAnsi="Times New Roman" w:cs="Times New Roman"/>
        </w:rPr>
        <w:t xml:space="preserve"> «РОДНИКОВСКАЯ ШКОЛА-ГИМНАЗИЯ»</w:t>
      </w:r>
    </w:p>
    <w:p w:rsidR="009926A2" w:rsidRPr="009926A2" w:rsidRDefault="009926A2" w:rsidP="009926A2">
      <w:pPr>
        <w:jc w:val="center"/>
        <w:rPr>
          <w:rFonts w:ascii="Times New Roman" w:hAnsi="Times New Roman" w:cs="Times New Roman"/>
        </w:rPr>
      </w:pPr>
      <w:r w:rsidRPr="009926A2">
        <w:rPr>
          <w:rFonts w:ascii="Times New Roman" w:hAnsi="Times New Roman" w:cs="Times New Roman"/>
        </w:rPr>
        <w:t>Симферопольского района Республики Крым</w:t>
      </w:r>
    </w:p>
    <w:p w:rsidR="009926A2" w:rsidRPr="009926A2" w:rsidRDefault="009926A2" w:rsidP="009926A2">
      <w:pPr>
        <w:rPr>
          <w:rFonts w:ascii="Times New Roman" w:hAnsi="Times New Roman" w:cs="Times New Roman"/>
        </w:rPr>
      </w:pPr>
      <w:r w:rsidRPr="009926A2">
        <w:rPr>
          <w:rFonts w:ascii="Times New Roman" w:hAnsi="Times New Roman" w:cs="Times New Roman"/>
        </w:rPr>
        <w:t>ОКПО 00833941; ОГРН 1159102031703; ИНН/КПП 9109010469/910901001; ОКУД0301001</w:t>
      </w:r>
    </w:p>
    <w:p w:rsidR="009926A2" w:rsidRPr="009926A2" w:rsidRDefault="009926A2" w:rsidP="009926A2">
      <w:pPr>
        <w:jc w:val="center"/>
        <w:rPr>
          <w:rFonts w:ascii="Times New Roman" w:hAnsi="Times New Roman" w:cs="Times New Roman"/>
        </w:rPr>
      </w:pPr>
      <w:r w:rsidRPr="009926A2">
        <w:rPr>
          <w:rFonts w:ascii="Times New Roman" w:hAnsi="Times New Roman" w:cs="Times New Roman"/>
        </w:rPr>
        <w:t>ул.40 лет Победы,9, с. Родниково, Симферопольский район, РК, 297540</w:t>
      </w:r>
    </w:p>
    <w:p w:rsidR="009926A2" w:rsidRPr="009926A2" w:rsidRDefault="009926A2" w:rsidP="009926A2">
      <w:pPr>
        <w:pBdr>
          <w:bottom w:val="single" w:sz="12" w:space="1" w:color="auto"/>
        </w:pBdr>
        <w:jc w:val="center"/>
        <w:rPr>
          <w:rFonts w:ascii="Times New Roman" w:hAnsi="Times New Roman" w:cs="Times New Roman"/>
        </w:rPr>
      </w:pPr>
      <w:r w:rsidRPr="009926A2">
        <w:rPr>
          <w:rFonts w:ascii="Times New Roman" w:hAnsi="Times New Roman" w:cs="Times New Roman"/>
        </w:rPr>
        <w:t xml:space="preserve">тел/факс 3(652)344-223, </w:t>
      </w:r>
      <w:r w:rsidRPr="009926A2">
        <w:rPr>
          <w:rFonts w:ascii="Times New Roman" w:hAnsi="Times New Roman" w:cs="Times New Roman"/>
          <w:u w:val="single"/>
          <w:lang w:val="en-US"/>
        </w:rPr>
        <w:t>e</w:t>
      </w:r>
      <w:r w:rsidRPr="009926A2">
        <w:rPr>
          <w:rFonts w:ascii="Times New Roman" w:hAnsi="Times New Roman" w:cs="Times New Roman"/>
          <w:u w:val="single"/>
        </w:rPr>
        <w:t>-</w:t>
      </w:r>
      <w:r w:rsidRPr="009926A2">
        <w:rPr>
          <w:rFonts w:ascii="Times New Roman" w:hAnsi="Times New Roman" w:cs="Times New Roman"/>
          <w:u w:val="single"/>
          <w:lang w:val="en-US"/>
        </w:rPr>
        <w:t>mail</w:t>
      </w:r>
      <w:r w:rsidRPr="009926A2">
        <w:rPr>
          <w:rFonts w:ascii="Times New Roman" w:hAnsi="Times New Roman" w:cs="Times New Roman"/>
          <w:u w:val="single"/>
        </w:rPr>
        <w:t xml:space="preserve">: </w:t>
      </w:r>
      <w:r w:rsidRPr="009926A2">
        <w:rPr>
          <w:rFonts w:ascii="Times New Roman" w:hAnsi="Times New Roman" w:cs="Times New Roman"/>
          <w:lang w:val="en-US"/>
        </w:rPr>
        <w:t>school</w:t>
      </w:r>
      <w:r w:rsidRPr="009926A2">
        <w:rPr>
          <w:rFonts w:ascii="Times New Roman" w:hAnsi="Times New Roman" w:cs="Times New Roman"/>
        </w:rPr>
        <w:t>_</w:t>
      </w:r>
      <w:r w:rsidRPr="009926A2">
        <w:rPr>
          <w:rFonts w:ascii="Times New Roman" w:hAnsi="Times New Roman" w:cs="Times New Roman"/>
          <w:lang w:val="en-US"/>
        </w:rPr>
        <w:t>simferopolsiy</w:t>
      </w:r>
      <w:r w:rsidRPr="009926A2">
        <w:rPr>
          <w:rFonts w:ascii="Times New Roman" w:hAnsi="Times New Roman" w:cs="Times New Roman"/>
        </w:rPr>
        <w:t>-</w:t>
      </w:r>
      <w:r w:rsidRPr="009926A2">
        <w:rPr>
          <w:rFonts w:ascii="Times New Roman" w:hAnsi="Times New Roman" w:cs="Times New Roman"/>
          <w:lang w:val="en-US"/>
        </w:rPr>
        <w:t>rayon</w:t>
      </w:r>
      <w:r w:rsidRPr="009926A2">
        <w:rPr>
          <w:rFonts w:ascii="Times New Roman" w:hAnsi="Times New Roman" w:cs="Times New Roman"/>
        </w:rPr>
        <w:t>28@</w:t>
      </w:r>
      <w:r w:rsidRPr="009926A2">
        <w:rPr>
          <w:rFonts w:ascii="Times New Roman" w:hAnsi="Times New Roman" w:cs="Times New Roman"/>
          <w:lang w:val="en-US"/>
        </w:rPr>
        <w:t>crimeaedu</w:t>
      </w:r>
      <w:r w:rsidRPr="009926A2">
        <w:rPr>
          <w:rFonts w:ascii="Times New Roman" w:hAnsi="Times New Roman" w:cs="Times New Roman"/>
        </w:rPr>
        <w:t>.</w:t>
      </w:r>
      <w:r w:rsidRPr="009926A2">
        <w:rPr>
          <w:rFonts w:ascii="Times New Roman" w:hAnsi="Times New Roman" w:cs="Times New Roman"/>
          <w:lang w:val="en-US"/>
        </w:rPr>
        <w:t>ru</w:t>
      </w:r>
    </w:p>
    <w:p w:rsidR="009926A2" w:rsidRPr="009926A2" w:rsidRDefault="009926A2" w:rsidP="009926A2">
      <w:pPr>
        <w:jc w:val="center"/>
        <w:rPr>
          <w:rFonts w:ascii="Times New Roman" w:hAnsi="Times New Roman" w:cs="Times New Roman"/>
        </w:rPr>
      </w:pPr>
      <w:r w:rsidRPr="009926A2">
        <w:rPr>
          <w:rFonts w:ascii="Times New Roman" w:hAnsi="Times New Roman" w:cs="Times New Roman"/>
        </w:rPr>
        <w:t>(МБОУ «Родниковская школа-гимназия»)</w:t>
      </w:r>
    </w:p>
    <w:p w:rsidR="009926A2" w:rsidRPr="009926A2" w:rsidRDefault="009926A2" w:rsidP="009926A2">
      <w:pPr>
        <w:rPr>
          <w:rFonts w:ascii="Times New Roman" w:hAnsi="Times New Roman" w:cs="Times New Roman"/>
        </w:rPr>
      </w:pPr>
    </w:p>
    <w:p w:rsidR="009926A2" w:rsidRPr="009926A2" w:rsidRDefault="009926A2" w:rsidP="009926A2">
      <w:pPr>
        <w:rPr>
          <w:rFonts w:ascii="Times New Roman" w:hAnsi="Times New Roman" w:cs="Times New Roman"/>
        </w:rPr>
      </w:pPr>
    </w:p>
    <w:p w:rsidR="00F94789" w:rsidRDefault="00F94789" w:rsidP="009926A2">
      <w:pPr>
        <w:ind w:right="700"/>
        <w:rPr>
          <w:rFonts w:ascii="Times New Roman" w:hAnsi="Times New Roman" w:cs="Times New Roman"/>
          <w:b/>
          <w:bCs/>
          <w:color w:val="0D0D0D" w:themeColor="text1" w:themeTint="F2"/>
          <w:shd w:val="clear" w:color="auto" w:fill="FFFFFF"/>
        </w:rPr>
      </w:pPr>
    </w:p>
    <w:p w:rsidR="00F94789" w:rsidRDefault="00F94789" w:rsidP="00186E8D">
      <w:pPr>
        <w:ind w:right="700"/>
        <w:jc w:val="center"/>
        <w:rPr>
          <w:rFonts w:ascii="Times New Roman" w:hAnsi="Times New Roman" w:cs="Times New Roman"/>
          <w:b/>
          <w:bCs/>
          <w:color w:val="0D0D0D" w:themeColor="text1" w:themeTint="F2"/>
          <w:shd w:val="clear" w:color="auto" w:fill="FFFFFF"/>
        </w:rPr>
      </w:pPr>
    </w:p>
    <w:p w:rsidR="00F94789" w:rsidRDefault="00F94789" w:rsidP="00186E8D">
      <w:pPr>
        <w:ind w:right="700"/>
        <w:jc w:val="center"/>
        <w:rPr>
          <w:rFonts w:ascii="Times New Roman" w:hAnsi="Times New Roman" w:cs="Times New Roman"/>
          <w:b/>
          <w:bCs/>
          <w:color w:val="0D0D0D" w:themeColor="text1" w:themeTint="F2"/>
          <w:shd w:val="clear" w:color="auto" w:fill="FFFFFF"/>
        </w:rPr>
      </w:pPr>
    </w:p>
    <w:p w:rsidR="00F94789" w:rsidRDefault="00F94789" w:rsidP="00186E8D">
      <w:pPr>
        <w:ind w:right="700"/>
        <w:jc w:val="center"/>
        <w:rPr>
          <w:rFonts w:ascii="Times New Roman" w:hAnsi="Times New Roman" w:cs="Times New Roman"/>
          <w:b/>
          <w:bCs/>
          <w:color w:val="0D0D0D" w:themeColor="text1" w:themeTint="F2"/>
          <w:shd w:val="clear" w:color="auto" w:fill="FFFFFF"/>
        </w:rPr>
      </w:pPr>
    </w:p>
    <w:p w:rsidR="00F94789" w:rsidRDefault="00F94789" w:rsidP="00186E8D">
      <w:pPr>
        <w:ind w:right="700"/>
        <w:jc w:val="center"/>
        <w:rPr>
          <w:rFonts w:ascii="Times New Roman" w:hAnsi="Times New Roman" w:cs="Times New Roman"/>
          <w:b/>
          <w:bCs/>
          <w:color w:val="0D0D0D" w:themeColor="text1" w:themeTint="F2"/>
          <w:shd w:val="clear" w:color="auto" w:fill="FFFFFF"/>
        </w:rPr>
      </w:pPr>
    </w:p>
    <w:p w:rsidR="00F94789" w:rsidRPr="00F94789" w:rsidRDefault="00F94789" w:rsidP="00F94789">
      <w:pPr>
        <w:ind w:right="700"/>
        <w:jc w:val="center"/>
        <w:rPr>
          <w:rFonts w:ascii="Times New Roman" w:hAnsi="Times New Roman" w:cs="Times New Roman"/>
          <w:b/>
          <w:bCs/>
          <w:color w:val="0D0D0D" w:themeColor="text1" w:themeTint="F2"/>
          <w:sz w:val="32"/>
          <w:szCs w:val="32"/>
          <w:shd w:val="clear" w:color="auto" w:fill="FFFFFF"/>
        </w:rPr>
      </w:pPr>
      <w:r w:rsidRPr="00F94789">
        <w:rPr>
          <w:rFonts w:ascii="Times New Roman" w:hAnsi="Times New Roman" w:cs="Times New Roman"/>
          <w:b/>
          <w:bCs/>
          <w:color w:val="0D0D0D" w:themeColor="text1" w:themeTint="F2"/>
          <w:sz w:val="32"/>
          <w:szCs w:val="32"/>
          <w:shd w:val="clear" w:color="auto" w:fill="FFFFFF"/>
        </w:rPr>
        <w:t xml:space="preserve">Справка </w:t>
      </w:r>
    </w:p>
    <w:p w:rsidR="00F94789" w:rsidRPr="00F94789" w:rsidRDefault="00F94789" w:rsidP="00F94789">
      <w:pPr>
        <w:ind w:right="700"/>
        <w:jc w:val="center"/>
        <w:rPr>
          <w:rFonts w:ascii="Times New Roman" w:hAnsi="Times New Roman" w:cs="Times New Roman"/>
          <w:b/>
          <w:bCs/>
          <w:color w:val="0D0D0D" w:themeColor="text1" w:themeTint="F2"/>
          <w:sz w:val="32"/>
          <w:szCs w:val="32"/>
          <w:shd w:val="clear" w:color="auto" w:fill="FFFFFF"/>
        </w:rPr>
      </w:pPr>
      <w:r w:rsidRPr="00F94789">
        <w:rPr>
          <w:rFonts w:ascii="Times New Roman" w:hAnsi="Times New Roman" w:cs="Times New Roman"/>
          <w:b/>
          <w:bCs/>
          <w:color w:val="0D0D0D" w:themeColor="text1" w:themeTint="F2"/>
          <w:sz w:val="32"/>
          <w:szCs w:val="32"/>
          <w:shd w:val="clear" w:color="auto" w:fill="FFFFFF"/>
        </w:rPr>
        <w:t>о результатах удовлетворенности родителей качеством образовательной деятельности МБОУ «Родни</w:t>
      </w:r>
      <w:r w:rsidR="009926A2">
        <w:rPr>
          <w:rFonts w:ascii="Times New Roman" w:hAnsi="Times New Roman" w:cs="Times New Roman"/>
          <w:b/>
          <w:bCs/>
          <w:color w:val="0D0D0D" w:themeColor="text1" w:themeTint="F2"/>
          <w:sz w:val="32"/>
          <w:szCs w:val="32"/>
          <w:shd w:val="clear" w:color="auto" w:fill="FFFFFF"/>
        </w:rPr>
        <w:t>ковская школа-</w:t>
      </w:r>
      <w:r w:rsidR="009F3177">
        <w:rPr>
          <w:rFonts w:ascii="Times New Roman" w:hAnsi="Times New Roman" w:cs="Times New Roman"/>
          <w:b/>
          <w:bCs/>
          <w:color w:val="0D0D0D" w:themeColor="text1" w:themeTint="F2"/>
          <w:sz w:val="32"/>
          <w:szCs w:val="32"/>
          <w:shd w:val="clear" w:color="auto" w:fill="FFFFFF"/>
        </w:rPr>
        <w:t>гимназия» в 20</w:t>
      </w:r>
      <w:r w:rsidR="00FD0B73">
        <w:rPr>
          <w:rFonts w:ascii="Times New Roman" w:hAnsi="Times New Roman" w:cs="Times New Roman"/>
          <w:b/>
          <w:bCs/>
          <w:color w:val="0D0D0D" w:themeColor="text1" w:themeTint="F2"/>
          <w:sz w:val="32"/>
          <w:szCs w:val="32"/>
          <w:shd w:val="clear" w:color="auto" w:fill="FFFFFF"/>
        </w:rPr>
        <w:t>21</w:t>
      </w:r>
      <w:r w:rsidRPr="00F94789">
        <w:rPr>
          <w:rFonts w:ascii="Times New Roman" w:hAnsi="Times New Roman" w:cs="Times New Roman"/>
          <w:b/>
          <w:bCs/>
          <w:color w:val="0D0D0D" w:themeColor="text1" w:themeTint="F2"/>
          <w:sz w:val="32"/>
          <w:szCs w:val="32"/>
          <w:shd w:val="clear" w:color="auto" w:fill="FFFFFF"/>
        </w:rPr>
        <w:t>/20</w:t>
      </w:r>
      <w:r w:rsidR="00FD0B73">
        <w:rPr>
          <w:rFonts w:ascii="Times New Roman" w:hAnsi="Times New Roman" w:cs="Times New Roman"/>
          <w:b/>
          <w:bCs/>
          <w:color w:val="0D0D0D" w:themeColor="text1" w:themeTint="F2"/>
          <w:sz w:val="32"/>
          <w:szCs w:val="32"/>
          <w:shd w:val="clear" w:color="auto" w:fill="FFFFFF"/>
        </w:rPr>
        <w:t>22</w:t>
      </w:r>
      <w:r w:rsidRPr="00F94789">
        <w:rPr>
          <w:rFonts w:ascii="Times New Roman" w:hAnsi="Times New Roman" w:cs="Times New Roman"/>
          <w:b/>
          <w:bCs/>
          <w:color w:val="0D0D0D" w:themeColor="text1" w:themeTint="F2"/>
          <w:sz w:val="32"/>
          <w:szCs w:val="32"/>
          <w:shd w:val="clear" w:color="auto" w:fill="FFFFFF"/>
        </w:rPr>
        <w:t xml:space="preserve"> учебном году</w:t>
      </w:r>
    </w:p>
    <w:p w:rsidR="00F94789" w:rsidRPr="00F94789" w:rsidRDefault="00F94789" w:rsidP="00F94789">
      <w:pPr>
        <w:ind w:right="700"/>
        <w:jc w:val="center"/>
        <w:rPr>
          <w:rFonts w:ascii="Times New Roman" w:hAnsi="Times New Roman" w:cs="Times New Roman"/>
          <w:b/>
          <w:bCs/>
          <w:color w:val="0D0D0D" w:themeColor="text1" w:themeTint="F2"/>
          <w:sz w:val="32"/>
          <w:szCs w:val="32"/>
          <w:shd w:val="clear" w:color="auto" w:fill="FFFFFF"/>
        </w:rPr>
      </w:pPr>
    </w:p>
    <w:p w:rsidR="00F94789" w:rsidRPr="00F94789" w:rsidRDefault="00F94789" w:rsidP="00186E8D">
      <w:pPr>
        <w:ind w:right="700"/>
        <w:jc w:val="center"/>
        <w:rPr>
          <w:rFonts w:ascii="Times New Roman" w:hAnsi="Times New Roman" w:cs="Times New Roman"/>
          <w:b/>
          <w:bCs/>
          <w:color w:val="0D0D0D" w:themeColor="text1" w:themeTint="F2"/>
          <w:sz w:val="32"/>
          <w:szCs w:val="32"/>
          <w:shd w:val="clear" w:color="auto" w:fill="FFFFFF"/>
        </w:rPr>
      </w:pPr>
    </w:p>
    <w:p w:rsidR="00F94789" w:rsidRDefault="00F94789" w:rsidP="00F94789">
      <w:pPr>
        <w:ind w:right="700"/>
        <w:jc w:val="right"/>
        <w:rPr>
          <w:rFonts w:ascii="Times New Roman" w:hAnsi="Times New Roman" w:cs="Times New Roman"/>
          <w:bCs/>
          <w:color w:val="0D0D0D" w:themeColor="text1" w:themeTint="F2"/>
          <w:sz w:val="32"/>
          <w:szCs w:val="32"/>
          <w:shd w:val="clear" w:color="auto" w:fill="FFFFFF"/>
        </w:rPr>
      </w:pPr>
    </w:p>
    <w:p w:rsidR="00AE0687" w:rsidRDefault="00AE0687" w:rsidP="00F94789">
      <w:pPr>
        <w:ind w:right="700"/>
        <w:jc w:val="right"/>
        <w:rPr>
          <w:rFonts w:ascii="Times New Roman" w:hAnsi="Times New Roman" w:cs="Times New Roman"/>
          <w:bCs/>
          <w:color w:val="0D0D0D" w:themeColor="text1" w:themeTint="F2"/>
          <w:sz w:val="32"/>
          <w:szCs w:val="32"/>
          <w:shd w:val="clear" w:color="auto" w:fill="FFFFFF"/>
        </w:rPr>
      </w:pPr>
    </w:p>
    <w:p w:rsidR="00AE0687" w:rsidRDefault="00AE0687" w:rsidP="00F94789">
      <w:pPr>
        <w:ind w:right="700"/>
        <w:jc w:val="right"/>
        <w:rPr>
          <w:rFonts w:ascii="Times New Roman" w:hAnsi="Times New Roman" w:cs="Times New Roman"/>
          <w:bCs/>
          <w:color w:val="0D0D0D" w:themeColor="text1" w:themeTint="F2"/>
          <w:sz w:val="32"/>
          <w:szCs w:val="32"/>
          <w:shd w:val="clear" w:color="auto" w:fill="FFFFFF"/>
        </w:rPr>
      </w:pPr>
    </w:p>
    <w:p w:rsidR="00AE0687" w:rsidRDefault="00AE0687" w:rsidP="00F94789">
      <w:pPr>
        <w:ind w:right="700"/>
        <w:jc w:val="right"/>
        <w:rPr>
          <w:rFonts w:ascii="Times New Roman" w:hAnsi="Times New Roman" w:cs="Times New Roman"/>
          <w:bCs/>
          <w:color w:val="0D0D0D" w:themeColor="text1" w:themeTint="F2"/>
          <w:sz w:val="32"/>
          <w:szCs w:val="32"/>
          <w:shd w:val="clear" w:color="auto" w:fill="FFFFFF"/>
        </w:rPr>
      </w:pPr>
    </w:p>
    <w:p w:rsidR="00AE0687" w:rsidRPr="00F94789" w:rsidRDefault="00AE0687" w:rsidP="00F94789">
      <w:pPr>
        <w:ind w:right="700"/>
        <w:jc w:val="right"/>
        <w:rPr>
          <w:rFonts w:ascii="Times New Roman" w:hAnsi="Times New Roman" w:cs="Times New Roman"/>
          <w:bCs/>
          <w:color w:val="0D0D0D" w:themeColor="text1" w:themeTint="F2"/>
          <w:sz w:val="32"/>
          <w:szCs w:val="32"/>
          <w:shd w:val="clear" w:color="auto" w:fill="FFFFFF"/>
        </w:rPr>
      </w:pPr>
    </w:p>
    <w:p w:rsidR="00F94789" w:rsidRPr="00F94789" w:rsidRDefault="00F94789" w:rsidP="00F94789">
      <w:pPr>
        <w:ind w:right="700"/>
        <w:jc w:val="right"/>
        <w:rPr>
          <w:rFonts w:ascii="Times New Roman" w:hAnsi="Times New Roman" w:cs="Times New Roman"/>
          <w:bCs/>
          <w:color w:val="0D0D0D" w:themeColor="text1" w:themeTint="F2"/>
          <w:sz w:val="32"/>
          <w:szCs w:val="32"/>
          <w:shd w:val="clear" w:color="auto" w:fill="FFFFFF"/>
        </w:rPr>
      </w:pPr>
      <w:r w:rsidRPr="00F94789">
        <w:rPr>
          <w:rFonts w:ascii="Times New Roman" w:hAnsi="Times New Roman" w:cs="Times New Roman"/>
          <w:bCs/>
          <w:color w:val="0D0D0D" w:themeColor="text1" w:themeTint="F2"/>
          <w:sz w:val="32"/>
          <w:szCs w:val="32"/>
          <w:shd w:val="clear" w:color="auto" w:fill="FFFFFF"/>
        </w:rPr>
        <w:t xml:space="preserve">  Педагог-психолог</w:t>
      </w:r>
    </w:p>
    <w:p w:rsidR="00F94789" w:rsidRPr="00F94789" w:rsidRDefault="00F94789" w:rsidP="00F94789">
      <w:pPr>
        <w:ind w:right="700"/>
        <w:jc w:val="right"/>
        <w:rPr>
          <w:rFonts w:ascii="Times New Roman" w:hAnsi="Times New Roman" w:cs="Times New Roman"/>
          <w:bCs/>
          <w:color w:val="0D0D0D" w:themeColor="text1" w:themeTint="F2"/>
          <w:sz w:val="32"/>
          <w:szCs w:val="32"/>
          <w:shd w:val="clear" w:color="auto" w:fill="FFFFFF"/>
        </w:rPr>
      </w:pPr>
      <w:r w:rsidRPr="00F94789">
        <w:rPr>
          <w:rFonts w:ascii="Times New Roman" w:hAnsi="Times New Roman" w:cs="Times New Roman"/>
          <w:bCs/>
          <w:color w:val="0D0D0D" w:themeColor="text1" w:themeTint="F2"/>
          <w:sz w:val="32"/>
          <w:szCs w:val="32"/>
          <w:shd w:val="clear" w:color="auto" w:fill="FFFFFF"/>
        </w:rPr>
        <w:t>Л.И. Кадурина</w:t>
      </w:r>
    </w:p>
    <w:p w:rsidR="00F94789" w:rsidRDefault="00F94789" w:rsidP="00F94789">
      <w:pPr>
        <w:ind w:right="700"/>
        <w:jc w:val="right"/>
        <w:rPr>
          <w:rFonts w:ascii="Times New Roman" w:hAnsi="Times New Roman" w:cs="Times New Roman"/>
          <w:bCs/>
          <w:color w:val="0D0D0D" w:themeColor="text1" w:themeTint="F2"/>
          <w:sz w:val="32"/>
          <w:szCs w:val="32"/>
          <w:shd w:val="clear" w:color="auto" w:fill="FFFFFF"/>
        </w:rPr>
      </w:pPr>
    </w:p>
    <w:p w:rsidR="009926A2" w:rsidRDefault="009926A2" w:rsidP="00F94789">
      <w:pPr>
        <w:ind w:right="700"/>
        <w:jc w:val="right"/>
        <w:rPr>
          <w:rFonts w:ascii="Times New Roman" w:hAnsi="Times New Roman" w:cs="Times New Roman"/>
          <w:bCs/>
          <w:color w:val="0D0D0D" w:themeColor="text1" w:themeTint="F2"/>
          <w:sz w:val="32"/>
          <w:szCs w:val="32"/>
          <w:shd w:val="clear" w:color="auto" w:fill="FFFFFF"/>
        </w:rPr>
      </w:pPr>
    </w:p>
    <w:p w:rsidR="009926A2" w:rsidRPr="00F94789" w:rsidRDefault="009926A2" w:rsidP="00F94789">
      <w:pPr>
        <w:ind w:right="700"/>
        <w:jc w:val="right"/>
        <w:rPr>
          <w:rFonts w:ascii="Times New Roman" w:hAnsi="Times New Roman" w:cs="Times New Roman"/>
          <w:bCs/>
          <w:color w:val="0D0D0D" w:themeColor="text1" w:themeTint="F2"/>
          <w:sz w:val="32"/>
          <w:szCs w:val="32"/>
          <w:shd w:val="clear" w:color="auto" w:fill="FFFFFF"/>
        </w:rPr>
      </w:pPr>
    </w:p>
    <w:p w:rsidR="008D304C" w:rsidRPr="00DD770E" w:rsidRDefault="008D304C" w:rsidP="00186E8D">
      <w:pPr>
        <w:ind w:right="700"/>
        <w:jc w:val="center"/>
        <w:rPr>
          <w:rFonts w:ascii="Times New Roman" w:hAnsi="Times New Roman" w:cs="Times New Roman"/>
          <w:b/>
          <w:bCs/>
          <w:color w:val="0D0D0D" w:themeColor="text1" w:themeTint="F2"/>
          <w:shd w:val="clear" w:color="auto" w:fill="FFFFFF"/>
        </w:rPr>
      </w:pPr>
      <w:r w:rsidRPr="00DD770E">
        <w:rPr>
          <w:rFonts w:ascii="Times New Roman" w:hAnsi="Times New Roman" w:cs="Times New Roman"/>
          <w:b/>
          <w:bCs/>
          <w:color w:val="0D0D0D" w:themeColor="text1" w:themeTint="F2"/>
          <w:shd w:val="clear" w:color="auto" w:fill="FFFFFF"/>
        </w:rPr>
        <w:lastRenderedPageBreak/>
        <w:t xml:space="preserve">Справка </w:t>
      </w:r>
    </w:p>
    <w:p w:rsidR="00255A7B" w:rsidRPr="00DD770E" w:rsidRDefault="008D304C" w:rsidP="00186E8D">
      <w:pPr>
        <w:ind w:right="700"/>
        <w:jc w:val="center"/>
        <w:rPr>
          <w:rFonts w:ascii="Times New Roman" w:hAnsi="Times New Roman" w:cs="Times New Roman"/>
          <w:b/>
          <w:bCs/>
          <w:color w:val="0D0D0D" w:themeColor="text1" w:themeTint="F2"/>
          <w:shd w:val="clear" w:color="auto" w:fill="FFFFFF"/>
        </w:rPr>
      </w:pPr>
      <w:r w:rsidRPr="00DD770E">
        <w:rPr>
          <w:rFonts w:ascii="Times New Roman" w:hAnsi="Times New Roman" w:cs="Times New Roman"/>
          <w:b/>
          <w:bCs/>
          <w:color w:val="0D0D0D" w:themeColor="text1" w:themeTint="F2"/>
          <w:shd w:val="clear" w:color="auto" w:fill="FFFFFF"/>
        </w:rPr>
        <w:t>о результатах</w:t>
      </w:r>
      <w:r w:rsidR="00760F50" w:rsidRPr="00DD770E">
        <w:rPr>
          <w:rFonts w:ascii="Times New Roman" w:hAnsi="Times New Roman" w:cs="Times New Roman"/>
          <w:b/>
          <w:bCs/>
          <w:color w:val="0D0D0D" w:themeColor="text1" w:themeTint="F2"/>
          <w:shd w:val="clear" w:color="auto" w:fill="FFFFFF"/>
        </w:rPr>
        <w:t xml:space="preserve"> удовлетворенности родителей качеством образовательной деятельности </w:t>
      </w:r>
    </w:p>
    <w:p w:rsidR="00760F50" w:rsidRPr="00DD770E" w:rsidRDefault="00760F50" w:rsidP="00186E8D">
      <w:pPr>
        <w:ind w:right="700"/>
        <w:jc w:val="center"/>
        <w:rPr>
          <w:rFonts w:ascii="Times New Roman" w:hAnsi="Times New Roman" w:cs="Times New Roman"/>
          <w:b/>
          <w:bCs/>
          <w:color w:val="0D0D0D" w:themeColor="text1" w:themeTint="F2"/>
          <w:shd w:val="clear" w:color="auto" w:fill="FFFFFF"/>
        </w:rPr>
      </w:pPr>
      <w:r w:rsidRPr="00DD770E">
        <w:rPr>
          <w:rFonts w:ascii="Times New Roman" w:hAnsi="Times New Roman" w:cs="Times New Roman"/>
          <w:b/>
          <w:bCs/>
          <w:color w:val="0D0D0D" w:themeColor="text1" w:themeTint="F2"/>
          <w:shd w:val="clear" w:color="auto" w:fill="FFFFFF"/>
        </w:rPr>
        <w:t>МБОУ «Родниковская школа</w:t>
      </w:r>
      <w:r w:rsidR="00FD0B73" w:rsidRPr="00DD770E">
        <w:rPr>
          <w:rFonts w:ascii="Times New Roman" w:hAnsi="Times New Roman" w:cs="Times New Roman"/>
          <w:b/>
          <w:bCs/>
          <w:color w:val="0D0D0D" w:themeColor="text1" w:themeTint="F2"/>
          <w:shd w:val="clear" w:color="auto" w:fill="FFFFFF"/>
        </w:rPr>
        <w:t>-</w:t>
      </w:r>
      <w:r w:rsidRPr="00DD770E">
        <w:rPr>
          <w:rFonts w:ascii="Times New Roman" w:hAnsi="Times New Roman" w:cs="Times New Roman"/>
          <w:b/>
          <w:bCs/>
          <w:color w:val="0D0D0D" w:themeColor="text1" w:themeTint="F2"/>
          <w:shd w:val="clear" w:color="auto" w:fill="FFFFFF"/>
        </w:rPr>
        <w:t>гимназия»</w:t>
      </w:r>
      <w:r w:rsidR="00FD0B73" w:rsidRPr="00DD770E">
        <w:rPr>
          <w:rFonts w:ascii="Times New Roman" w:hAnsi="Times New Roman" w:cs="Times New Roman"/>
          <w:b/>
          <w:bCs/>
          <w:color w:val="0D0D0D" w:themeColor="text1" w:themeTint="F2"/>
          <w:shd w:val="clear" w:color="auto" w:fill="FFFFFF"/>
        </w:rPr>
        <w:t xml:space="preserve"> в 2021</w:t>
      </w:r>
      <w:r w:rsidR="00F72410" w:rsidRPr="00DD770E">
        <w:rPr>
          <w:rFonts w:ascii="Times New Roman" w:hAnsi="Times New Roman" w:cs="Times New Roman"/>
          <w:b/>
          <w:bCs/>
          <w:color w:val="0D0D0D" w:themeColor="text1" w:themeTint="F2"/>
          <w:shd w:val="clear" w:color="auto" w:fill="FFFFFF"/>
        </w:rPr>
        <w:t>/20</w:t>
      </w:r>
      <w:r w:rsidR="00FD0B73" w:rsidRPr="00DD770E">
        <w:rPr>
          <w:rFonts w:ascii="Times New Roman" w:hAnsi="Times New Roman" w:cs="Times New Roman"/>
          <w:b/>
          <w:bCs/>
          <w:color w:val="0D0D0D" w:themeColor="text1" w:themeTint="F2"/>
          <w:shd w:val="clear" w:color="auto" w:fill="FFFFFF"/>
        </w:rPr>
        <w:t>22</w:t>
      </w:r>
      <w:r w:rsidR="00FA4161" w:rsidRPr="00DD770E">
        <w:rPr>
          <w:rFonts w:ascii="Times New Roman" w:hAnsi="Times New Roman" w:cs="Times New Roman"/>
          <w:b/>
          <w:bCs/>
          <w:color w:val="0D0D0D" w:themeColor="text1" w:themeTint="F2"/>
          <w:shd w:val="clear" w:color="auto" w:fill="FFFFFF"/>
        </w:rPr>
        <w:t xml:space="preserve"> </w:t>
      </w:r>
      <w:r w:rsidR="00687986" w:rsidRPr="00DD770E">
        <w:rPr>
          <w:rFonts w:ascii="Times New Roman" w:hAnsi="Times New Roman" w:cs="Times New Roman"/>
          <w:b/>
          <w:bCs/>
          <w:color w:val="0D0D0D" w:themeColor="text1" w:themeTint="F2"/>
          <w:shd w:val="clear" w:color="auto" w:fill="FFFFFF"/>
        </w:rPr>
        <w:t>учебном году</w:t>
      </w:r>
    </w:p>
    <w:p w:rsidR="00C003C6" w:rsidRPr="00DD770E" w:rsidRDefault="00C003C6" w:rsidP="00186E8D">
      <w:pPr>
        <w:ind w:right="700"/>
        <w:jc w:val="center"/>
        <w:rPr>
          <w:rFonts w:ascii="Times New Roman" w:hAnsi="Times New Roman" w:cs="Times New Roman"/>
          <w:b/>
          <w:bCs/>
          <w:color w:val="0D0D0D" w:themeColor="text1" w:themeTint="F2"/>
          <w:shd w:val="clear" w:color="auto" w:fill="FFFFFF"/>
        </w:rPr>
      </w:pPr>
    </w:p>
    <w:p w:rsidR="00760F50" w:rsidRPr="00DD770E" w:rsidRDefault="00760F50" w:rsidP="00AE0687">
      <w:pPr>
        <w:ind w:right="20" w:firstLine="708"/>
        <w:jc w:val="both"/>
        <w:rPr>
          <w:rFonts w:ascii="Times New Roman" w:hAnsi="Times New Roman" w:cs="Times New Roman"/>
          <w:color w:val="0D0D0D" w:themeColor="text1" w:themeTint="F2"/>
        </w:rPr>
      </w:pPr>
      <w:r w:rsidRPr="00DD770E">
        <w:rPr>
          <w:rFonts w:ascii="Times New Roman" w:hAnsi="Times New Roman" w:cs="Times New Roman"/>
          <w:color w:val="0D0D0D" w:themeColor="text1" w:themeTint="F2"/>
        </w:rPr>
        <w:t>Включение в систему мониторинга такого показателя, как удовлетворённость родителей различными сторонами образовательного процесса достаточно</w:t>
      </w:r>
      <w:r w:rsidR="00FD0B73" w:rsidRPr="00DD770E">
        <w:rPr>
          <w:rFonts w:ascii="Times New Roman" w:hAnsi="Times New Roman" w:cs="Times New Roman"/>
          <w:color w:val="0D0D0D" w:themeColor="text1" w:themeTint="F2"/>
        </w:rPr>
        <w:t xml:space="preserve"> ярко характеризует личностно-</w:t>
      </w:r>
      <w:r w:rsidRPr="00DD770E">
        <w:rPr>
          <w:rFonts w:ascii="Times New Roman" w:hAnsi="Times New Roman" w:cs="Times New Roman"/>
          <w:color w:val="0D0D0D" w:themeColor="text1" w:themeTint="F2"/>
        </w:rPr>
        <w:t>ориентированную направленность деятельности образовательного учреждения.</w:t>
      </w:r>
    </w:p>
    <w:p w:rsidR="00760F50" w:rsidRPr="00DD770E" w:rsidRDefault="00760F50" w:rsidP="00C003C6">
      <w:pPr>
        <w:ind w:right="20"/>
        <w:jc w:val="both"/>
        <w:rPr>
          <w:rFonts w:ascii="Times New Roman" w:hAnsi="Times New Roman" w:cs="Times New Roman"/>
          <w:color w:val="0D0D0D" w:themeColor="text1" w:themeTint="F2"/>
        </w:rPr>
      </w:pPr>
      <w:r w:rsidRPr="00DD770E">
        <w:rPr>
          <w:rFonts w:ascii="Times New Roman" w:hAnsi="Times New Roman" w:cs="Times New Roman"/>
          <w:color w:val="0D0D0D" w:themeColor="text1" w:themeTint="F2"/>
        </w:rPr>
        <w:t>Положительная динамика по годам показателя удовлетворённости среди родителей (законных</w:t>
      </w:r>
      <w:r w:rsidR="00687986" w:rsidRPr="00DD770E">
        <w:rPr>
          <w:rFonts w:ascii="Times New Roman" w:hAnsi="Times New Roman" w:cs="Times New Roman"/>
          <w:color w:val="0D0D0D" w:themeColor="text1" w:themeTint="F2"/>
        </w:rPr>
        <w:t xml:space="preserve"> представителей) школьников буде</w:t>
      </w:r>
      <w:r w:rsidRPr="00DD770E">
        <w:rPr>
          <w:rFonts w:ascii="Times New Roman" w:hAnsi="Times New Roman" w:cs="Times New Roman"/>
          <w:color w:val="0D0D0D" w:themeColor="text1" w:themeTint="F2"/>
        </w:rPr>
        <w:t>т свидетельствовать о целенаправленной работе педагогического коллектива и администрации образовательного учреждения над развитием и совершенствованием учебно-воспитательного процесса, о своевременной корреляции педагогической деятельности на основе отслеживания её результатов.</w:t>
      </w:r>
    </w:p>
    <w:p w:rsidR="00C003C6" w:rsidRPr="00DD770E" w:rsidRDefault="00760F50" w:rsidP="00AE0687">
      <w:pPr>
        <w:ind w:right="20" w:firstLine="708"/>
        <w:jc w:val="both"/>
        <w:rPr>
          <w:rFonts w:ascii="Times New Roman" w:hAnsi="Times New Roman" w:cs="Times New Roman"/>
          <w:color w:val="0D0D0D" w:themeColor="text1" w:themeTint="F2"/>
        </w:rPr>
      </w:pPr>
      <w:r w:rsidRPr="00DD770E">
        <w:rPr>
          <w:rFonts w:ascii="Times New Roman" w:hAnsi="Times New Roman" w:cs="Times New Roman"/>
          <w:color w:val="0D0D0D" w:themeColor="text1" w:themeTint="F2"/>
        </w:rPr>
        <w:t xml:space="preserve">В соответствии с осознанным стремлением получить достоверные сведения о характере, качестве и результатах работы образовательного учреждения </w:t>
      </w:r>
      <w:r w:rsidR="00EC56EB" w:rsidRPr="00DD770E">
        <w:rPr>
          <w:rFonts w:ascii="Times New Roman" w:hAnsi="Times New Roman" w:cs="Times New Roman"/>
          <w:color w:val="0D0D0D" w:themeColor="text1" w:themeTint="F2"/>
        </w:rPr>
        <w:t>в МБОУ «Родниковская школа</w:t>
      </w:r>
      <w:r w:rsidR="00FD0B73" w:rsidRPr="00DD770E">
        <w:rPr>
          <w:rFonts w:ascii="Times New Roman" w:hAnsi="Times New Roman" w:cs="Times New Roman"/>
          <w:color w:val="0D0D0D" w:themeColor="text1" w:themeTint="F2"/>
        </w:rPr>
        <w:t>-</w:t>
      </w:r>
      <w:r w:rsidR="00EC56EB" w:rsidRPr="00DD770E">
        <w:rPr>
          <w:rFonts w:ascii="Times New Roman" w:hAnsi="Times New Roman" w:cs="Times New Roman"/>
          <w:color w:val="0D0D0D" w:themeColor="text1" w:themeTint="F2"/>
        </w:rPr>
        <w:t xml:space="preserve">гимназия» </w:t>
      </w:r>
      <w:r w:rsidRPr="00DD770E">
        <w:rPr>
          <w:rFonts w:ascii="Times New Roman" w:hAnsi="Times New Roman" w:cs="Times New Roman"/>
          <w:color w:val="0D0D0D" w:themeColor="text1" w:themeTint="F2"/>
        </w:rPr>
        <w:t>было проведено мониторинговое исследование удовлетворённости родителей (законных представителей) качеством образовательного процесса, жизнедеятельностью школы. Качество образования представляет собой широкий комплекс условий обучения. Для измерения качества образования недостаточно статистических показателей, даже очень подробных и достоверных, необходимы субъективные оценки соответствия этих параметров потребностям людей. По своей природе качество образования - это объективно-субъективная характеристика условий обучения человека, которая зависит от развития потребностей самого человека и его субъективных представлений и оценок своего обучения. Некоторые объективные составляющие качества образования могут быть более актуализированы в сознании человека, другие менее, третьи совсем не актуальны в силу опыта, культурного капитала, ценностных предпочтений. Субъективные оценки важны уже в силу того, что они могут быть дифференцированы по регионам, социальным и демографическим группам и позволяют составить объёмную картину образовательных потребностей общества. Поэтому качество образования - это комплексная характеристика условий образования населения, которая выражается в объективных показателях и субъективных оценках удовлетворения образовательных потребностей и связана с восприятием людьми своего образовательного статуса в зависимости от культурных особенностей, системы ценностей и социальных стандартов, существующих в обществе.</w:t>
      </w:r>
    </w:p>
    <w:p w:rsidR="00760F50" w:rsidRPr="00DD770E" w:rsidRDefault="00760F50" w:rsidP="00AE0687">
      <w:pPr>
        <w:spacing w:after="240"/>
        <w:ind w:right="20" w:firstLine="708"/>
        <w:jc w:val="both"/>
        <w:rPr>
          <w:rFonts w:ascii="Times New Roman" w:hAnsi="Times New Roman" w:cs="Times New Roman"/>
          <w:color w:val="0D0D0D" w:themeColor="text1" w:themeTint="F2"/>
        </w:rPr>
      </w:pPr>
      <w:r w:rsidRPr="00DD770E">
        <w:rPr>
          <w:rFonts w:ascii="Times New Roman" w:hAnsi="Times New Roman" w:cs="Times New Roman"/>
          <w:color w:val="0D0D0D" w:themeColor="text1" w:themeTint="F2"/>
        </w:rPr>
        <w:t xml:space="preserve">В соответствии с таким пониманием качества образования </w:t>
      </w:r>
      <w:r w:rsidR="00687986" w:rsidRPr="00DD770E">
        <w:rPr>
          <w:rFonts w:ascii="Times New Roman" w:hAnsi="Times New Roman" w:cs="Times New Roman"/>
          <w:color w:val="0D0D0D" w:themeColor="text1" w:themeTint="F2"/>
        </w:rPr>
        <w:t>в МБОУ «Родниковская школа</w:t>
      </w:r>
      <w:r w:rsidR="00F84841" w:rsidRPr="00DD770E">
        <w:rPr>
          <w:rFonts w:ascii="Times New Roman" w:hAnsi="Times New Roman" w:cs="Times New Roman"/>
          <w:color w:val="0D0D0D" w:themeColor="text1" w:themeTint="F2"/>
        </w:rPr>
        <w:t>-</w:t>
      </w:r>
      <w:r w:rsidR="00687986" w:rsidRPr="00DD770E">
        <w:rPr>
          <w:rFonts w:ascii="Times New Roman" w:hAnsi="Times New Roman" w:cs="Times New Roman"/>
          <w:color w:val="0D0D0D" w:themeColor="text1" w:themeTint="F2"/>
        </w:rPr>
        <w:t xml:space="preserve">гимназия» </w:t>
      </w:r>
      <w:r w:rsidR="006B51D5" w:rsidRPr="00DD770E">
        <w:rPr>
          <w:rFonts w:ascii="Times New Roman" w:hAnsi="Times New Roman" w:cs="Times New Roman"/>
          <w:b/>
          <w:color w:val="0D0D0D" w:themeColor="text1" w:themeTint="F2"/>
        </w:rPr>
        <w:t>в</w:t>
      </w:r>
      <w:r w:rsidR="0031172A" w:rsidRPr="00DD770E">
        <w:rPr>
          <w:rFonts w:ascii="Times New Roman" w:hAnsi="Times New Roman" w:cs="Times New Roman"/>
          <w:b/>
          <w:color w:val="0D0D0D" w:themeColor="text1" w:themeTint="F2"/>
        </w:rPr>
        <w:t xml:space="preserve"> </w:t>
      </w:r>
      <w:r w:rsidR="00304F64" w:rsidRPr="00DD770E">
        <w:rPr>
          <w:rFonts w:ascii="Times New Roman" w:hAnsi="Times New Roman" w:cs="Times New Roman"/>
          <w:b/>
          <w:color w:val="0D0D0D" w:themeColor="text1" w:themeTint="F2"/>
        </w:rPr>
        <w:t xml:space="preserve">апреле </w:t>
      </w:r>
      <w:r w:rsidR="00F72410" w:rsidRPr="00DD770E">
        <w:rPr>
          <w:rFonts w:ascii="Times New Roman" w:hAnsi="Times New Roman" w:cs="Times New Roman"/>
          <w:b/>
          <w:color w:val="0D0D0D" w:themeColor="text1" w:themeTint="F2"/>
        </w:rPr>
        <w:t>20</w:t>
      </w:r>
      <w:r w:rsidR="006159B7" w:rsidRPr="00DD770E">
        <w:rPr>
          <w:rFonts w:ascii="Times New Roman" w:hAnsi="Times New Roman" w:cs="Times New Roman"/>
          <w:b/>
          <w:color w:val="0D0D0D" w:themeColor="text1" w:themeTint="F2"/>
        </w:rPr>
        <w:t>22</w:t>
      </w:r>
      <w:r w:rsidRPr="00DD770E">
        <w:rPr>
          <w:rFonts w:ascii="Times New Roman" w:hAnsi="Times New Roman" w:cs="Times New Roman"/>
          <w:b/>
          <w:color w:val="0D0D0D" w:themeColor="text1" w:themeTint="F2"/>
        </w:rPr>
        <w:t xml:space="preserve"> года</w:t>
      </w:r>
      <w:r w:rsidRPr="00DD770E">
        <w:rPr>
          <w:rFonts w:ascii="Times New Roman" w:hAnsi="Times New Roman" w:cs="Times New Roman"/>
          <w:color w:val="0D0D0D" w:themeColor="text1" w:themeTint="F2"/>
        </w:rPr>
        <w:t xml:space="preserve"> было проведено мониторинговое анкетирование удовлетворенности родителей (законных представителей) образовательным процессом, качеством школьных образовательных услуг.</w:t>
      </w:r>
    </w:p>
    <w:p w:rsidR="00760F50" w:rsidRPr="00DD770E" w:rsidRDefault="00760F50" w:rsidP="00715ED1">
      <w:pPr>
        <w:ind w:right="20"/>
        <w:jc w:val="both"/>
        <w:rPr>
          <w:rFonts w:ascii="Times New Roman" w:hAnsi="Times New Roman" w:cs="Times New Roman"/>
          <w:color w:val="0D0D0D" w:themeColor="text1" w:themeTint="F2"/>
        </w:rPr>
      </w:pPr>
      <w:r w:rsidRPr="00DD770E">
        <w:rPr>
          <w:rFonts w:ascii="Times New Roman" w:hAnsi="Times New Roman" w:cs="Times New Roman"/>
          <w:b/>
          <w:bCs/>
          <w:color w:val="0D0D0D" w:themeColor="text1" w:themeTint="F2"/>
          <w:shd w:val="clear" w:color="auto" w:fill="FFFFFF"/>
        </w:rPr>
        <w:t>Целью</w:t>
      </w:r>
      <w:r w:rsidRPr="00DD770E">
        <w:rPr>
          <w:rFonts w:ascii="Times New Roman" w:hAnsi="Times New Roman" w:cs="Times New Roman"/>
          <w:color w:val="0D0D0D" w:themeColor="text1" w:themeTint="F2"/>
        </w:rPr>
        <w:t xml:space="preserve"> анкетирования было изучение удовлетворенности родителей качеством образовательных услуг в системе школьного образования.</w:t>
      </w:r>
    </w:p>
    <w:p w:rsidR="00186E8D" w:rsidRPr="00DD770E" w:rsidRDefault="00186E8D" w:rsidP="00715ED1">
      <w:pPr>
        <w:ind w:right="20"/>
        <w:jc w:val="both"/>
        <w:rPr>
          <w:rFonts w:ascii="Times New Roman" w:hAnsi="Times New Roman" w:cs="Times New Roman"/>
          <w:color w:val="0D0D0D" w:themeColor="text1" w:themeTint="F2"/>
        </w:rPr>
      </w:pPr>
    </w:p>
    <w:p w:rsidR="00760F50" w:rsidRPr="00DD770E" w:rsidRDefault="00760F50" w:rsidP="00715ED1">
      <w:pPr>
        <w:keepNext/>
        <w:keepLines/>
        <w:jc w:val="both"/>
        <w:outlineLvl w:val="1"/>
        <w:rPr>
          <w:rFonts w:ascii="Times New Roman" w:hAnsi="Times New Roman" w:cs="Times New Roman"/>
          <w:b/>
          <w:bCs/>
          <w:color w:val="0D0D0D" w:themeColor="text1" w:themeTint="F2"/>
        </w:rPr>
      </w:pPr>
      <w:bookmarkStart w:id="0" w:name="bookmark0"/>
      <w:r w:rsidRPr="00DD770E">
        <w:rPr>
          <w:rFonts w:ascii="Times New Roman" w:hAnsi="Times New Roman" w:cs="Times New Roman"/>
          <w:b/>
          <w:bCs/>
          <w:color w:val="0D0D0D" w:themeColor="text1" w:themeTint="F2"/>
        </w:rPr>
        <w:t>Основные задачи:</w:t>
      </w:r>
      <w:bookmarkEnd w:id="0"/>
    </w:p>
    <w:p w:rsidR="00760F50" w:rsidRPr="00DD770E" w:rsidRDefault="00AE0687" w:rsidP="00715ED1">
      <w:pPr>
        <w:tabs>
          <w:tab w:val="left" w:pos="706"/>
        </w:tabs>
        <w:jc w:val="both"/>
        <w:rPr>
          <w:rFonts w:ascii="Times New Roman" w:hAnsi="Times New Roman" w:cs="Times New Roman"/>
          <w:color w:val="0D0D0D" w:themeColor="text1" w:themeTint="F2"/>
        </w:rPr>
      </w:pPr>
      <w:r w:rsidRPr="00DD770E">
        <w:rPr>
          <w:rFonts w:ascii="Times New Roman" w:hAnsi="Times New Roman" w:cs="Times New Roman"/>
          <w:color w:val="0D0D0D" w:themeColor="text1" w:themeTint="F2"/>
        </w:rPr>
        <w:tab/>
      </w:r>
      <w:r w:rsidR="00760F50" w:rsidRPr="00DD770E">
        <w:rPr>
          <w:rFonts w:ascii="Times New Roman" w:hAnsi="Times New Roman" w:cs="Times New Roman"/>
          <w:color w:val="0D0D0D" w:themeColor="text1" w:themeTint="F2"/>
        </w:rPr>
        <w:t>Определить степень удовлетворенности качеством образовательных услуг в школе.</w:t>
      </w:r>
    </w:p>
    <w:p w:rsidR="00EC56EB" w:rsidRPr="00DD770E" w:rsidRDefault="00AE0687" w:rsidP="00715ED1">
      <w:pPr>
        <w:tabs>
          <w:tab w:val="left" w:pos="721"/>
        </w:tabs>
        <w:ind w:right="20"/>
        <w:jc w:val="both"/>
        <w:rPr>
          <w:rFonts w:ascii="Times New Roman" w:hAnsi="Times New Roman" w:cs="Times New Roman"/>
          <w:color w:val="0D0D0D" w:themeColor="text1" w:themeTint="F2"/>
        </w:rPr>
      </w:pPr>
      <w:r w:rsidRPr="00DD770E">
        <w:rPr>
          <w:rFonts w:ascii="Times New Roman" w:hAnsi="Times New Roman" w:cs="Times New Roman"/>
          <w:color w:val="0D0D0D" w:themeColor="text1" w:themeTint="F2"/>
        </w:rPr>
        <w:lastRenderedPageBreak/>
        <w:tab/>
      </w:r>
      <w:r w:rsidR="00760F50" w:rsidRPr="00DD770E">
        <w:rPr>
          <w:rFonts w:ascii="Times New Roman" w:hAnsi="Times New Roman" w:cs="Times New Roman"/>
          <w:color w:val="0D0D0D" w:themeColor="text1" w:themeTint="F2"/>
        </w:rPr>
        <w:t>Разработать рекомендации по улучшению качества образовательных услуг в школе.</w:t>
      </w:r>
    </w:p>
    <w:p w:rsidR="00F84841" w:rsidRPr="00DD770E" w:rsidRDefault="00760F50" w:rsidP="00715ED1">
      <w:pPr>
        <w:jc w:val="both"/>
        <w:rPr>
          <w:rFonts w:ascii="Times New Roman" w:hAnsi="Times New Roman" w:cs="Times New Roman"/>
          <w:b/>
          <w:color w:val="0D0D0D" w:themeColor="text1" w:themeTint="F2"/>
        </w:rPr>
      </w:pPr>
      <w:r w:rsidRPr="00DD770E">
        <w:rPr>
          <w:rFonts w:ascii="Times New Roman" w:hAnsi="Times New Roman" w:cs="Times New Roman"/>
          <w:b/>
          <w:color w:val="0D0D0D" w:themeColor="text1" w:themeTint="F2"/>
        </w:rPr>
        <w:t>Результаты анкетирования позволяют сделать выводы:</w:t>
      </w:r>
    </w:p>
    <w:p w:rsidR="00760F50" w:rsidRPr="00DD770E" w:rsidRDefault="00760F50" w:rsidP="00AE0687">
      <w:pPr>
        <w:ind w:right="20" w:firstLine="708"/>
        <w:jc w:val="both"/>
        <w:rPr>
          <w:rFonts w:ascii="Times New Roman" w:hAnsi="Times New Roman" w:cs="Times New Roman"/>
          <w:color w:val="0D0D0D" w:themeColor="text1" w:themeTint="F2"/>
        </w:rPr>
      </w:pPr>
      <w:r w:rsidRPr="00DD770E">
        <w:rPr>
          <w:rFonts w:ascii="Times New Roman" w:hAnsi="Times New Roman" w:cs="Times New Roman"/>
          <w:color w:val="0D0D0D" w:themeColor="text1" w:themeTint="F2"/>
        </w:rPr>
        <w:t xml:space="preserve">Работа образовательного учреждения является </w:t>
      </w:r>
      <w:r w:rsidR="00EC56EB" w:rsidRPr="00DD770E">
        <w:rPr>
          <w:rFonts w:ascii="Times New Roman" w:hAnsi="Times New Roman" w:cs="Times New Roman"/>
          <w:color w:val="0D0D0D" w:themeColor="text1" w:themeTint="F2"/>
        </w:rPr>
        <w:t xml:space="preserve">достаточно </w:t>
      </w:r>
      <w:r w:rsidRPr="00DD770E">
        <w:rPr>
          <w:rFonts w:ascii="Times New Roman" w:hAnsi="Times New Roman" w:cs="Times New Roman"/>
          <w:color w:val="0D0D0D" w:themeColor="text1" w:themeTint="F2"/>
        </w:rPr>
        <w:t xml:space="preserve">продуктивной, эффективной и удовлетворяет большую часть родительской общественности. </w:t>
      </w:r>
    </w:p>
    <w:p w:rsidR="00760F50" w:rsidRPr="00DD770E" w:rsidRDefault="00760F50" w:rsidP="00AE0687">
      <w:pPr>
        <w:ind w:right="20" w:firstLine="708"/>
        <w:jc w:val="both"/>
        <w:rPr>
          <w:rFonts w:ascii="Times New Roman" w:hAnsi="Times New Roman" w:cs="Times New Roman"/>
          <w:color w:val="0D0D0D" w:themeColor="text1" w:themeTint="F2"/>
        </w:rPr>
      </w:pPr>
      <w:r w:rsidRPr="00DD770E">
        <w:rPr>
          <w:rFonts w:ascii="Times New Roman" w:hAnsi="Times New Roman" w:cs="Times New Roman"/>
          <w:color w:val="0D0D0D" w:themeColor="text1" w:themeTint="F2"/>
        </w:rPr>
        <w:t>В анкету</w:t>
      </w:r>
      <w:r w:rsidRPr="00DD770E">
        <w:rPr>
          <w:rFonts w:ascii="Times New Roman" w:hAnsi="Times New Roman" w:cs="Times New Roman"/>
          <w:i/>
          <w:iCs/>
          <w:color w:val="0D0D0D" w:themeColor="text1" w:themeTint="F2"/>
          <w:shd w:val="clear" w:color="auto" w:fill="FFFFFF"/>
        </w:rPr>
        <w:t xml:space="preserve"> </w:t>
      </w:r>
      <w:r w:rsidRPr="00DD770E">
        <w:rPr>
          <w:rFonts w:ascii="Times New Roman" w:hAnsi="Times New Roman" w:cs="Times New Roman"/>
          <w:color w:val="0D0D0D" w:themeColor="text1" w:themeTint="F2"/>
        </w:rPr>
        <w:t>были включены вопросы, которые можно разбить на несколько критериев, отражающих удовлетворённость образовательным процессом:</w:t>
      </w:r>
    </w:p>
    <w:p w:rsidR="00760F50" w:rsidRPr="00DD770E" w:rsidRDefault="00AE0687" w:rsidP="00715ED1">
      <w:pPr>
        <w:numPr>
          <w:ilvl w:val="1"/>
          <w:numId w:val="0"/>
        </w:numPr>
        <w:tabs>
          <w:tab w:val="left" w:pos="1431"/>
        </w:tabs>
        <w:ind w:right="20"/>
        <w:jc w:val="both"/>
        <w:rPr>
          <w:rFonts w:ascii="Times New Roman" w:hAnsi="Times New Roman" w:cs="Times New Roman"/>
          <w:color w:val="0D0D0D" w:themeColor="text1" w:themeTint="F2"/>
        </w:rPr>
      </w:pPr>
      <w:r w:rsidRPr="00DD770E">
        <w:rPr>
          <w:rFonts w:ascii="Times New Roman" w:hAnsi="Times New Roman" w:cs="Times New Roman"/>
          <w:color w:val="0D0D0D" w:themeColor="text1" w:themeTint="F2"/>
        </w:rPr>
        <w:tab/>
      </w:r>
      <w:r w:rsidR="00760F50" w:rsidRPr="00DD770E">
        <w:rPr>
          <w:rFonts w:ascii="Times New Roman" w:hAnsi="Times New Roman" w:cs="Times New Roman"/>
          <w:color w:val="0D0D0D" w:themeColor="text1" w:themeTint="F2"/>
        </w:rPr>
        <w:t>Удовлетворённость качеством и полнотой предоставляемых образовательных услуг;</w:t>
      </w:r>
    </w:p>
    <w:p w:rsidR="00760F50" w:rsidRPr="00DD770E" w:rsidRDefault="00AE0687" w:rsidP="00715ED1">
      <w:pPr>
        <w:numPr>
          <w:ilvl w:val="1"/>
          <w:numId w:val="0"/>
        </w:numPr>
        <w:tabs>
          <w:tab w:val="left" w:pos="1426"/>
        </w:tabs>
        <w:jc w:val="both"/>
        <w:rPr>
          <w:rFonts w:ascii="Times New Roman" w:hAnsi="Times New Roman" w:cs="Times New Roman"/>
          <w:color w:val="0D0D0D" w:themeColor="text1" w:themeTint="F2"/>
        </w:rPr>
      </w:pPr>
      <w:r w:rsidRPr="00DD770E">
        <w:rPr>
          <w:rFonts w:ascii="Times New Roman" w:hAnsi="Times New Roman" w:cs="Times New Roman"/>
          <w:color w:val="0D0D0D" w:themeColor="text1" w:themeTint="F2"/>
        </w:rPr>
        <w:tab/>
      </w:r>
      <w:r w:rsidR="00760F50" w:rsidRPr="00DD770E">
        <w:rPr>
          <w:rFonts w:ascii="Times New Roman" w:hAnsi="Times New Roman" w:cs="Times New Roman"/>
          <w:color w:val="0D0D0D" w:themeColor="text1" w:themeTint="F2"/>
        </w:rPr>
        <w:t>Удовлетворённость работой педагогического коллектива;</w:t>
      </w:r>
    </w:p>
    <w:p w:rsidR="00760F50" w:rsidRPr="00DD770E" w:rsidRDefault="00AE0687" w:rsidP="00715ED1">
      <w:pPr>
        <w:numPr>
          <w:ilvl w:val="1"/>
          <w:numId w:val="0"/>
        </w:numPr>
        <w:tabs>
          <w:tab w:val="left" w:pos="1430"/>
        </w:tabs>
        <w:jc w:val="both"/>
        <w:rPr>
          <w:rFonts w:ascii="Times New Roman" w:hAnsi="Times New Roman" w:cs="Times New Roman"/>
          <w:color w:val="0D0D0D" w:themeColor="text1" w:themeTint="F2"/>
        </w:rPr>
      </w:pPr>
      <w:r w:rsidRPr="00DD770E">
        <w:rPr>
          <w:rFonts w:ascii="Times New Roman" w:hAnsi="Times New Roman" w:cs="Times New Roman"/>
          <w:color w:val="0D0D0D" w:themeColor="text1" w:themeTint="F2"/>
        </w:rPr>
        <w:tab/>
      </w:r>
      <w:r w:rsidR="00760F50" w:rsidRPr="00DD770E">
        <w:rPr>
          <w:rFonts w:ascii="Times New Roman" w:hAnsi="Times New Roman" w:cs="Times New Roman"/>
          <w:color w:val="0D0D0D" w:themeColor="text1" w:themeTint="F2"/>
        </w:rPr>
        <w:t>Удовлетворённость родителей материально-техническим обеспечением организации;</w:t>
      </w:r>
    </w:p>
    <w:p w:rsidR="00760F50" w:rsidRPr="00DD770E" w:rsidRDefault="00AE0687" w:rsidP="00715ED1">
      <w:pPr>
        <w:numPr>
          <w:ilvl w:val="1"/>
          <w:numId w:val="0"/>
        </w:numPr>
        <w:tabs>
          <w:tab w:val="left" w:pos="1416"/>
        </w:tabs>
        <w:jc w:val="both"/>
        <w:rPr>
          <w:rFonts w:ascii="Times New Roman" w:hAnsi="Times New Roman" w:cs="Times New Roman"/>
          <w:color w:val="0D0D0D" w:themeColor="text1" w:themeTint="F2"/>
        </w:rPr>
      </w:pPr>
      <w:r w:rsidRPr="00DD770E">
        <w:rPr>
          <w:rFonts w:ascii="Times New Roman" w:hAnsi="Times New Roman" w:cs="Times New Roman"/>
          <w:color w:val="0D0D0D" w:themeColor="text1" w:themeTint="F2"/>
        </w:rPr>
        <w:tab/>
      </w:r>
      <w:r w:rsidR="00760F50" w:rsidRPr="00DD770E">
        <w:rPr>
          <w:rFonts w:ascii="Times New Roman" w:hAnsi="Times New Roman" w:cs="Times New Roman"/>
          <w:color w:val="0D0D0D" w:themeColor="text1" w:themeTint="F2"/>
        </w:rPr>
        <w:t>Информированность родителей различными сторонами школьной жизни;</w:t>
      </w:r>
    </w:p>
    <w:p w:rsidR="00760F50" w:rsidRPr="00DD770E" w:rsidRDefault="00AE0687" w:rsidP="00715ED1">
      <w:pPr>
        <w:numPr>
          <w:ilvl w:val="1"/>
          <w:numId w:val="0"/>
        </w:numPr>
        <w:tabs>
          <w:tab w:val="left" w:pos="1431"/>
        </w:tabs>
        <w:ind w:right="20"/>
        <w:jc w:val="both"/>
        <w:rPr>
          <w:rFonts w:ascii="Times New Roman" w:hAnsi="Times New Roman" w:cs="Times New Roman"/>
          <w:color w:val="0D0D0D" w:themeColor="text1" w:themeTint="F2"/>
        </w:rPr>
      </w:pPr>
      <w:r w:rsidRPr="00DD770E">
        <w:rPr>
          <w:rFonts w:ascii="Times New Roman" w:hAnsi="Times New Roman" w:cs="Times New Roman"/>
          <w:color w:val="0D0D0D" w:themeColor="text1" w:themeTint="F2"/>
        </w:rPr>
        <w:tab/>
      </w:r>
      <w:r w:rsidR="00760F50" w:rsidRPr="00DD770E">
        <w:rPr>
          <w:rFonts w:ascii="Times New Roman" w:hAnsi="Times New Roman" w:cs="Times New Roman"/>
          <w:color w:val="0D0D0D" w:themeColor="text1" w:themeTint="F2"/>
        </w:rPr>
        <w:t>Полнота, достоверность и своевременность предоставления информации о ребёнке;</w:t>
      </w:r>
    </w:p>
    <w:p w:rsidR="00760F50" w:rsidRPr="00DD770E" w:rsidRDefault="00AE0687" w:rsidP="00715ED1">
      <w:pPr>
        <w:numPr>
          <w:ilvl w:val="1"/>
          <w:numId w:val="0"/>
        </w:numPr>
        <w:tabs>
          <w:tab w:val="left" w:pos="1431"/>
        </w:tabs>
        <w:ind w:right="20"/>
        <w:jc w:val="both"/>
        <w:rPr>
          <w:rFonts w:ascii="Times New Roman" w:hAnsi="Times New Roman" w:cs="Times New Roman"/>
          <w:color w:val="0D0D0D" w:themeColor="text1" w:themeTint="F2"/>
        </w:rPr>
      </w:pPr>
      <w:r w:rsidRPr="00DD770E">
        <w:rPr>
          <w:rFonts w:ascii="Times New Roman" w:hAnsi="Times New Roman" w:cs="Times New Roman"/>
          <w:color w:val="0D0D0D" w:themeColor="text1" w:themeTint="F2"/>
        </w:rPr>
        <w:tab/>
      </w:r>
      <w:r w:rsidR="00760F50" w:rsidRPr="00DD770E">
        <w:rPr>
          <w:rFonts w:ascii="Times New Roman" w:hAnsi="Times New Roman" w:cs="Times New Roman"/>
          <w:color w:val="0D0D0D" w:themeColor="text1" w:themeTint="F2"/>
        </w:rPr>
        <w:t>Удовлетворённость р</w:t>
      </w:r>
      <w:r w:rsidR="00227A4D" w:rsidRPr="00DD770E">
        <w:rPr>
          <w:rFonts w:ascii="Times New Roman" w:hAnsi="Times New Roman" w:cs="Times New Roman"/>
          <w:color w:val="0D0D0D" w:themeColor="text1" w:themeTint="F2"/>
        </w:rPr>
        <w:t>аботой по сохранению здоровья уча</w:t>
      </w:r>
      <w:r w:rsidR="00760F50" w:rsidRPr="00DD770E">
        <w:rPr>
          <w:rFonts w:ascii="Times New Roman" w:hAnsi="Times New Roman" w:cs="Times New Roman"/>
          <w:color w:val="0D0D0D" w:themeColor="text1" w:themeTint="F2"/>
        </w:rPr>
        <w:t>щихся (качество питания);</w:t>
      </w:r>
    </w:p>
    <w:p w:rsidR="00760F50" w:rsidRPr="00DD770E" w:rsidRDefault="00760F50" w:rsidP="00715ED1">
      <w:pPr>
        <w:tabs>
          <w:tab w:val="left" w:pos="1431"/>
        </w:tabs>
        <w:ind w:right="20"/>
        <w:jc w:val="both"/>
        <w:rPr>
          <w:rFonts w:ascii="Times New Roman" w:hAnsi="Times New Roman" w:cs="Times New Roman"/>
          <w:color w:val="0D0D0D" w:themeColor="text1" w:themeTint="F2"/>
        </w:rPr>
      </w:pPr>
      <w:r w:rsidRPr="00DD770E">
        <w:rPr>
          <w:rFonts w:ascii="Times New Roman" w:hAnsi="Times New Roman" w:cs="Times New Roman"/>
          <w:color w:val="0D0D0D" w:themeColor="text1" w:themeTint="F2"/>
        </w:rPr>
        <w:t xml:space="preserve">   </w:t>
      </w:r>
      <w:r w:rsidRPr="00DD770E">
        <w:rPr>
          <w:rFonts w:ascii="Times New Roman" w:hAnsi="Times New Roman" w:cs="Times New Roman"/>
          <w:bCs/>
          <w:color w:val="0D0D0D" w:themeColor="text1" w:themeTint="F2"/>
        </w:rPr>
        <w:t>Выводы о степени удовлетворённости родителей качеством образовательных услуг</w:t>
      </w:r>
      <w:r w:rsidR="00F84841" w:rsidRPr="00DD770E">
        <w:rPr>
          <w:rFonts w:ascii="Times New Roman" w:hAnsi="Times New Roman" w:cs="Times New Roman"/>
          <w:bCs/>
          <w:color w:val="0D0D0D" w:themeColor="text1" w:themeTint="F2"/>
        </w:rPr>
        <w:t xml:space="preserve"> </w:t>
      </w:r>
      <w:r w:rsidRPr="00DD770E">
        <w:rPr>
          <w:rFonts w:ascii="Times New Roman" w:hAnsi="Times New Roman" w:cs="Times New Roman"/>
          <w:color w:val="0D0D0D" w:themeColor="text1" w:themeTint="F2"/>
        </w:rPr>
        <w:t>по результатам исследования  представлены в таблице:</w:t>
      </w:r>
    </w:p>
    <w:p w:rsidR="00000DDA" w:rsidRPr="00DD770E" w:rsidRDefault="00000DDA" w:rsidP="00715ED1">
      <w:pPr>
        <w:spacing w:after="215"/>
        <w:ind w:right="60"/>
        <w:jc w:val="both"/>
        <w:rPr>
          <w:rFonts w:ascii="Times New Roman" w:eastAsiaTheme="minorHAnsi" w:hAnsi="Times New Roman" w:cs="Times New Roman"/>
          <w:b/>
          <w:bCs/>
          <w:color w:val="0D0D0D" w:themeColor="text1" w:themeTint="F2"/>
          <w:lang w:eastAsia="en-US"/>
        </w:rPr>
      </w:pPr>
    </w:p>
    <w:p w:rsidR="008A1E37" w:rsidRDefault="00EC56EB" w:rsidP="00715ED1">
      <w:pPr>
        <w:spacing w:after="215"/>
        <w:ind w:right="60"/>
        <w:jc w:val="both"/>
        <w:rPr>
          <w:rFonts w:ascii="Times New Roman" w:hAnsi="Times New Roman" w:cs="Times New Roman"/>
          <w:color w:val="auto"/>
        </w:rPr>
      </w:pPr>
      <w:r w:rsidRPr="00DD770E">
        <w:rPr>
          <w:rFonts w:ascii="Times New Roman" w:hAnsi="Times New Roman" w:cs="Times New Roman"/>
          <w:color w:val="0D0D0D" w:themeColor="text1" w:themeTint="F2"/>
        </w:rPr>
        <w:t xml:space="preserve">В анкетировании принимали </w:t>
      </w:r>
      <w:r w:rsidRPr="00DD770E">
        <w:rPr>
          <w:rFonts w:ascii="Times New Roman" w:hAnsi="Times New Roman" w:cs="Times New Roman"/>
          <w:color w:val="auto"/>
        </w:rPr>
        <w:t xml:space="preserve">участие </w:t>
      </w:r>
      <w:r w:rsidR="0088585F">
        <w:rPr>
          <w:rFonts w:ascii="Times New Roman" w:hAnsi="Times New Roman" w:cs="Times New Roman"/>
          <w:b/>
          <w:color w:val="auto"/>
        </w:rPr>
        <w:t xml:space="preserve">  _  </w:t>
      </w:r>
      <w:bookmarkStart w:id="1" w:name="_GoBack"/>
      <w:bookmarkEnd w:id="1"/>
      <w:r w:rsidR="009926A2">
        <w:rPr>
          <w:rFonts w:ascii="Times New Roman" w:hAnsi="Times New Roman" w:cs="Times New Roman"/>
          <w:b/>
          <w:color w:val="auto"/>
        </w:rPr>
        <w:t xml:space="preserve"> </w:t>
      </w:r>
      <w:r w:rsidR="00C8557B" w:rsidRPr="00DD770E">
        <w:rPr>
          <w:rFonts w:ascii="Times New Roman" w:hAnsi="Times New Roman" w:cs="Times New Roman"/>
          <w:color w:val="auto"/>
        </w:rPr>
        <w:t>человек</w:t>
      </w:r>
    </w:p>
    <w:p w:rsidR="00DD770E" w:rsidRDefault="00DD770E" w:rsidP="00715ED1">
      <w:pPr>
        <w:spacing w:after="215"/>
        <w:ind w:right="60"/>
        <w:jc w:val="both"/>
        <w:rPr>
          <w:rFonts w:ascii="Times New Roman" w:hAnsi="Times New Roman" w:cs="Times New Roman"/>
          <w:color w:val="auto"/>
        </w:rPr>
      </w:pPr>
    </w:p>
    <w:p w:rsidR="00DD770E" w:rsidRDefault="00DD770E" w:rsidP="00715ED1">
      <w:pPr>
        <w:spacing w:after="215"/>
        <w:ind w:right="60"/>
        <w:jc w:val="both"/>
        <w:rPr>
          <w:rFonts w:ascii="Times New Roman" w:hAnsi="Times New Roman" w:cs="Times New Roman"/>
          <w:color w:val="auto"/>
        </w:rPr>
      </w:pPr>
    </w:p>
    <w:p w:rsidR="00DD770E" w:rsidRDefault="00DD770E" w:rsidP="00715ED1">
      <w:pPr>
        <w:spacing w:after="215"/>
        <w:ind w:right="60"/>
        <w:jc w:val="both"/>
        <w:rPr>
          <w:rFonts w:ascii="Times New Roman" w:hAnsi="Times New Roman" w:cs="Times New Roman"/>
          <w:color w:val="auto"/>
        </w:rPr>
      </w:pPr>
    </w:p>
    <w:p w:rsidR="00DD770E" w:rsidRDefault="00DD770E" w:rsidP="00715ED1">
      <w:pPr>
        <w:spacing w:after="215"/>
        <w:ind w:right="60"/>
        <w:jc w:val="both"/>
        <w:rPr>
          <w:rFonts w:ascii="Times New Roman" w:hAnsi="Times New Roman" w:cs="Times New Roman"/>
          <w:color w:val="auto"/>
        </w:rPr>
      </w:pPr>
    </w:p>
    <w:p w:rsidR="00DD770E" w:rsidRDefault="00DD770E" w:rsidP="00715ED1">
      <w:pPr>
        <w:spacing w:after="215"/>
        <w:ind w:right="60"/>
        <w:jc w:val="both"/>
        <w:rPr>
          <w:rFonts w:ascii="Times New Roman" w:hAnsi="Times New Roman" w:cs="Times New Roman"/>
          <w:color w:val="auto"/>
        </w:rPr>
      </w:pPr>
    </w:p>
    <w:p w:rsidR="00DD770E" w:rsidRDefault="00DD770E" w:rsidP="00715ED1">
      <w:pPr>
        <w:spacing w:after="215"/>
        <w:ind w:right="60"/>
        <w:jc w:val="both"/>
        <w:rPr>
          <w:rFonts w:ascii="Times New Roman" w:hAnsi="Times New Roman" w:cs="Times New Roman"/>
          <w:color w:val="auto"/>
        </w:rPr>
      </w:pPr>
    </w:p>
    <w:p w:rsidR="00DD770E" w:rsidRDefault="00DD770E" w:rsidP="00715ED1">
      <w:pPr>
        <w:spacing w:after="215"/>
        <w:ind w:right="60"/>
        <w:jc w:val="both"/>
        <w:rPr>
          <w:rFonts w:ascii="Times New Roman" w:hAnsi="Times New Roman" w:cs="Times New Roman"/>
          <w:color w:val="auto"/>
        </w:rPr>
      </w:pPr>
    </w:p>
    <w:p w:rsidR="00DD770E" w:rsidRDefault="00DD770E" w:rsidP="00715ED1">
      <w:pPr>
        <w:spacing w:after="215"/>
        <w:ind w:right="60"/>
        <w:jc w:val="both"/>
        <w:rPr>
          <w:rFonts w:ascii="Times New Roman" w:hAnsi="Times New Roman" w:cs="Times New Roman"/>
          <w:color w:val="auto"/>
        </w:rPr>
      </w:pPr>
    </w:p>
    <w:p w:rsidR="00DD770E" w:rsidRPr="00DD770E" w:rsidRDefault="00DD770E" w:rsidP="00715ED1">
      <w:pPr>
        <w:spacing w:after="215"/>
        <w:ind w:right="60"/>
        <w:jc w:val="both"/>
        <w:rPr>
          <w:rFonts w:ascii="Times New Roman" w:hAnsi="Times New Roman" w:cs="Times New Roman"/>
          <w:color w:val="0D0D0D" w:themeColor="text1" w:themeTint="F2"/>
        </w:rPr>
      </w:pPr>
    </w:p>
    <w:p w:rsidR="00715ED1" w:rsidRPr="00DD770E" w:rsidRDefault="001B27DC" w:rsidP="00DD770E">
      <w:pPr>
        <w:suppressAutoHyphens/>
        <w:ind w:right="-881"/>
        <w:jc w:val="center"/>
        <w:rPr>
          <w:rFonts w:ascii="Times New Roman" w:hAnsi="Times New Roman" w:cs="Times New Roman"/>
          <w:b/>
          <w:bCs/>
          <w:color w:val="auto"/>
          <w:sz w:val="22"/>
          <w:szCs w:val="22"/>
          <w:lang w:eastAsia="ar-SA"/>
        </w:rPr>
      </w:pPr>
      <w:r w:rsidRPr="00DD770E">
        <w:rPr>
          <w:rFonts w:ascii="Times New Roman" w:hAnsi="Times New Roman" w:cs="Times New Roman"/>
          <w:b/>
          <w:bCs/>
          <w:color w:val="auto"/>
          <w:sz w:val="22"/>
          <w:szCs w:val="22"/>
          <w:lang w:eastAsia="ar-SA"/>
        </w:rPr>
        <w:lastRenderedPageBreak/>
        <w:t>А</w:t>
      </w:r>
      <w:r w:rsidR="00715ED1" w:rsidRPr="00DD770E">
        <w:rPr>
          <w:rFonts w:ascii="Times New Roman" w:hAnsi="Times New Roman" w:cs="Times New Roman"/>
          <w:b/>
          <w:bCs/>
          <w:color w:val="auto"/>
          <w:sz w:val="22"/>
          <w:szCs w:val="22"/>
          <w:lang w:eastAsia="ar-SA"/>
        </w:rPr>
        <w:t xml:space="preserve">нкета </w:t>
      </w:r>
    </w:p>
    <w:p w:rsidR="00715ED1" w:rsidRPr="00DD770E" w:rsidRDefault="00715ED1" w:rsidP="00DD770E">
      <w:pPr>
        <w:suppressAutoHyphens/>
        <w:jc w:val="center"/>
        <w:rPr>
          <w:rFonts w:ascii="Times New Roman" w:hAnsi="Times New Roman" w:cs="Times New Roman"/>
          <w:i/>
          <w:color w:val="auto"/>
          <w:sz w:val="22"/>
          <w:szCs w:val="22"/>
          <w:lang w:eastAsia="ar-SA"/>
        </w:rPr>
      </w:pPr>
      <w:r w:rsidRPr="00DD770E">
        <w:rPr>
          <w:rFonts w:ascii="Times New Roman" w:hAnsi="Times New Roman" w:cs="Times New Roman"/>
          <w:i/>
          <w:color w:val="auto"/>
          <w:sz w:val="22"/>
          <w:szCs w:val="22"/>
          <w:lang w:eastAsia="ar-SA"/>
        </w:rPr>
        <w:t xml:space="preserve">для родителей (законных представителей) </w:t>
      </w:r>
    </w:p>
    <w:p w:rsidR="00715ED1" w:rsidRPr="00DD770E" w:rsidRDefault="00715ED1" w:rsidP="00DD770E">
      <w:pPr>
        <w:suppressAutoHyphens/>
        <w:jc w:val="center"/>
        <w:rPr>
          <w:rFonts w:ascii="Times New Roman" w:hAnsi="Times New Roman" w:cs="Times New Roman"/>
          <w:b/>
          <w:color w:val="auto"/>
          <w:sz w:val="22"/>
          <w:szCs w:val="22"/>
          <w:u w:val="single"/>
          <w:lang w:eastAsia="ar-SA"/>
        </w:rPr>
      </w:pPr>
      <w:r w:rsidRPr="00DD770E">
        <w:rPr>
          <w:rFonts w:ascii="Times New Roman" w:hAnsi="Times New Roman" w:cs="Times New Roman"/>
          <w:b/>
          <w:color w:val="auto"/>
          <w:sz w:val="22"/>
          <w:szCs w:val="22"/>
          <w:u w:val="single"/>
          <w:lang w:eastAsia="ar-SA"/>
        </w:rPr>
        <w:t xml:space="preserve"> «Оценка качества образовательных отношений» в МБОУ «Род</w:t>
      </w:r>
      <w:r w:rsidR="006159B7" w:rsidRPr="00DD770E">
        <w:rPr>
          <w:rFonts w:ascii="Times New Roman" w:hAnsi="Times New Roman" w:cs="Times New Roman"/>
          <w:b/>
          <w:color w:val="auto"/>
          <w:sz w:val="22"/>
          <w:szCs w:val="22"/>
          <w:u w:val="single"/>
          <w:lang w:eastAsia="ar-SA"/>
        </w:rPr>
        <w:t>никовская школа-гимназия» в 2021</w:t>
      </w:r>
      <w:r w:rsidR="006A53E9" w:rsidRPr="00DD770E">
        <w:rPr>
          <w:rFonts w:ascii="Times New Roman" w:hAnsi="Times New Roman" w:cs="Times New Roman"/>
          <w:b/>
          <w:color w:val="auto"/>
          <w:sz w:val="22"/>
          <w:szCs w:val="22"/>
          <w:u w:val="single"/>
          <w:lang w:eastAsia="ar-SA"/>
        </w:rPr>
        <w:t>/20</w:t>
      </w:r>
      <w:r w:rsidR="006159B7" w:rsidRPr="00DD770E">
        <w:rPr>
          <w:rFonts w:ascii="Times New Roman" w:hAnsi="Times New Roman" w:cs="Times New Roman"/>
          <w:b/>
          <w:color w:val="auto"/>
          <w:sz w:val="22"/>
          <w:szCs w:val="22"/>
          <w:u w:val="single"/>
          <w:lang w:eastAsia="ar-SA"/>
        </w:rPr>
        <w:t xml:space="preserve">22 </w:t>
      </w:r>
      <w:r w:rsidRPr="00DD770E">
        <w:rPr>
          <w:rFonts w:ascii="Times New Roman" w:hAnsi="Times New Roman" w:cs="Times New Roman"/>
          <w:b/>
          <w:color w:val="auto"/>
          <w:sz w:val="22"/>
          <w:szCs w:val="22"/>
          <w:u w:val="single"/>
          <w:lang w:eastAsia="ar-SA"/>
        </w:rPr>
        <w:t>учебном году</w:t>
      </w:r>
    </w:p>
    <w:p w:rsidR="00715ED1" w:rsidRPr="00DD770E" w:rsidRDefault="00715ED1" w:rsidP="00DD770E">
      <w:pPr>
        <w:suppressAutoHyphens/>
        <w:jc w:val="center"/>
        <w:rPr>
          <w:rFonts w:ascii="Times New Roman" w:hAnsi="Times New Roman" w:cs="Times New Roman"/>
          <w:b/>
          <w:bCs/>
          <w:color w:val="auto"/>
          <w:sz w:val="22"/>
          <w:szCs w:val="22"/>
          <w:lang w:eastAsia="ar-SA"/>
        </w:rPr>
      </w:pPr>
    </w:p>
    <w:p w:rsidR="00715ED1" w:rsidRPr="00DD770E" w:rsidRDefault="00715ED1" w:rsidP="00DD770E">
      <w:pPr>
        <w:tabs>
          <w:tab w:val="left" w:pos="251"/>
        </w:tabs>
        <w:suppressAutoHyphens/>
        <w:rPr>
          <w:rFonts w:ascii="Times New Roman" w:hAnsi="Times New Roman" w:cs="Times New Roman"/>
          <w:i/>
          <w:iCs/>
          <w:color w:val="auto"/>
          <w:sz w:val="22"/>
          <w:szCs w:val="22"/>
          <w:lang w:eastAsia="ar-SA"/>
        </w:rPr>
      </w:pPr>
      <w:r w:rsidRPr="00DD770E">
        <w:rPr>
          <w:rFonts w:ascii="Times New Roman" w:hAnsi="Times New Roman" w:cs="Times New Roman"/>
          <w:i/>
          <w:iCs/>
          <w:color w:val="auto"/>
          <w:sz w:val="22"/>
          <w:szCs w:val="22"/>
          <w:lang w:eastAsia="ar-SA"/>
        </w:rPr>
        <w:t>Кодировка уровней оценки: 4 – высокий уровень, 3 – достаточный уровень,2 –недостаточный уровень, 1 – низкий уровень.</w:t>
      </w:r>
    </w:p>
    <w:p w:rsidR="001B27DC" w:rsidRPr="00DD770E" w:rsidRDefault="001B27DC" w:rsidP="00DD770E">
      <w:pPr>
        <w:tabs>
          <w:tab w:val="left" w:pos="251"/>
        </w:tabs>
        <w:suppressAutoHyphens/>
        <w:rPr>
          <w:rFonts w:ascii="Times New Roman" w:hAnsi="Times New Roman" w:cs="Times New Roman"/>
          <w:i/>
          <w:iCs/>
          <w:color w:val="auto"/>
          <w:sz w:val="22"/>
          <w:szCs w:val="22"/>
          <w:lang w:eastAsia="ar-SA"/>
        </w:rPr>
      </w:pPr>
    </w:p>
    <w:p w:rsidR="009C697C" w:rsidRPr="00DD770E" w:rsidRDefault="009C697C" w:rsidP="00DD770E">
      <w:pPr>
        <w:jc w:val="center"/>
        <w:rPr>
          <w:rFonts w:ascii="Times New Roman" w:hAnsi="Times New Roman" w:cs="Times New Roman"/>
          <w:color w:val="0D0D0D" w:themeColor="text1" w:themeTint="F2"/>
          <w:sz w:val="22"/>
          <w:szCs w:val="22"/>
        </w:rPr>
      </w:pPr>
    </w:p>
    <w:p w:rsidR="008D43C8" w:rsidRPr="00DD770E" w:rsidRDefault="008D43C8" w:rsidP="00DD770E">
      <w:pPr>
        <w:framePr w:wrap="notBeside" w:vAnchor="text" w:hAnchor="page" w:x="1411" w:y="9371"/>
        <w:jc w:val="both"/>
        <w:rPr>
          <w:rFonts w:ascii="Times New Roman" w:hAnsi="Times New Roman" w:cs="Times New Roman"/>
          <w:b/>
          <w:bCs/>
          <w:i/>
          <w:iCs/>
          <w:color w:val="0D0D0D" w:themeColor="text1" w:themeTint="F2"/>
          <w:sz w:val="22"/>
          <w:szCs w:val="22"/>
          <w:u w:val="single"/>
          <w:shd w:val="clear" w:color="auto" w:fill="FFFFFF"/>
        </w:rPr>
      </w:pPr>
    </w:p>
    <w:p w:rsidR="008D43C8" w:rsidRPr="00DD770E" w:rsidRDefault="008D43C8" w:rsidP="00DD770E">
      <w:pPr>
        <w:framePr w:wrap="notBeside" w:vAnchor="text" w:hAnchor="page" w:x="1411" w:y="9371"/>
        <w:jc w:val="both"/>
        <w:rPr>
          <w:rFonts w:ascii="Times New Roman" w:hAnsi="Times New Roman" w:cs="Times New Roman"/>
          <w:b/>
          <w:bCs/>
          <w:i/>
          <w:iCs/>
          <w:color w:val="0D0D0D" w:themeColor="text1" w:themeTint="F2"/>
          <w:sz w:val="22"/>
          <w:szCs w:val="22"/>
          <w:u w:val="single"/>
          <w:shd w:val="clear" w:color="auto" w:fill="FFFFFF"/>
        </w:rPr>
      </w:pPr>
    </w:p>
    <w:p w:rsidR="00BA1F70" w:rsidRPr="00DD770E" w:rsidRDefault="00BA1F70" w:rsidP="00DD770E">
      <w:pPr>
        <w:suppressAutoHyphens/>
        <w:jc w:val="center"/>
        <w:rPr>
          <w:rFonts w:ascii="Times New Roman" w:hAnsi="Times New Roman" w:cs="Times New Roman"/>
          <w:b/>
          <w:bCs/>
          <w:iCs/>
          <w:color w:val="0D0D0D" w:themeColor="text1" w:themeTint="F2"/>
          <w:sz w:val="22"/>
          <w:szCs w:val="22"/>
          <w:shd w:val="clear" w:color="auto" w:fill="FFFFFF"/>
        </w:rPr>
      </w:pPr>
    </w:p>
    <w:p w:rsidR="00BA1F70" w:rsidRPr="00DD770E" w:rsidRDefault="00BA1F70" w:rsidP="00DD770E">
      <w:pPr>
        <w:suppressAutoHyphens/>
        <w:jc w:val="center"/>
        <w:rPr>
          <w:rFonts w:ascii="Times New Roman" w:hAnsi="Times New Roman" w:cs="Times New Roman"/>
          <w:color w:val="0D0D0D" w:themeColor="text1" w:themeTint="F2"/>
          <w:sz w:val="22"/>
          <w:szCs w:val="22"/>
        </w:rPr>
      </w:pPr>
    </w:p>
    <w:tbl>
      <w:tblPr>
        <w:tblStyle w:val="a5"/>
        <w:tblW w:w="5000" w:type="pct"/>
        <w:tblLook w:val="04A0" w:firstRow="1" w:lastRow="0" w:firstColumn="1" w:lastColumn="0" w:noHBand="0" w:noVBand="1"/>
      </w:tblPr>
      <w:tblGrid>
        <w:gridCol w:w="612"/>
        <w:gridCol w:w="6157"/>
        <w:gridCol w:w="4306"/>
        <w:gridCol w:w="3711"/>
      </w:tblGrid>
      <w:tr w:rsidR="00186E8D" w:rsidRPr="00DD770E" w:rsidTr="0088585F">
        <w:tc>
          <w:tcPr>
            <w:tcW w:w="207" w:type="pct"/>
          </w:tcPr>
          <w:p w:rsidR="00186E8D" w:rsidRPr="00DD770E" w:rsidRDefault="00303785" w:rsidP="00DD770E">
            <w:pPr>
              <w:ind w:right="20"/>
              <w:jc w:val="both"/>
              <w:rPr>
                <w:rFonts w:ascii="Times New Roman" w:hAnsi="Times New Roman" w:cs="Times New Roman"/>
                <w:color w:val="0D0D0D" w:themeColor="text1" w:themeTint="F2"/>
                <w:sz w:val="22"/>
                <w:szCs w:val="22"/>
              </w:rPr>
            </w:pPr>
            <w:r w:rsidRPr="00DD770E">
              <w:rPr>
                <w:rFonts w:ascii="Times New Roman" w:hAnsi="Times New Roman" w:cs="Times New Roman"/>
                <w:color w:val="0D0D0D" w:themeColor="text1" w:themeTint="F2"/>
                <w:sz w:val="22"/>
                <w:szCs w:val="22"/>
              </w:rPr>
              <w:t>№</w:t>
            </w:r>
          </w:p>
        </w:tc>
        <w:tc>
          <w:tcPr>
            <w:tcW w:w="2082" w:type="pct"/>
          </w:tcPr>
          <w:p w:rsidR="00186E8D" w:rsidRPr="00DD770E" w:rsidRDefault="00186E8D" w:rsidP="00DD770E">
            <w:pPr>
              <w:ind w:right="20"/>
              <w:jc w:val="both"/>
              <w:rPr>
                <w:rFonts w:ascii="Times New Roman" w:hAnsi="Times New Roman" w:cs="Times New Roman"/>
                <w:color w:val="0D0D0D" w:themeColor="text1" w:themeTint="F2"/>
                <w:sz w:val="22"/>
                <w:szCs w:val="22"/>
              </w:rPr>
            </w:pPr>
            <w:r w:rsidRPr="00DD770E">
              <w:rPr>
                <w:rFonts w:ascii="Times New Roman" w:hAnsi="Times New Roman" w:cs="Times New Roman"/>
                <w:color w:val="0D0D0D" w:themeColor="text1" w:themeTint="F2"/>
                <w:sz w:val="22"/>
                <w:szCs w:val="22"/>
              </w:rPr>
              <w:t>Критерий качества образования</w:t>
            </w:r>
          </w:p>
        </w:tc>
        <w:tc>
          <w:tcPr>
            <w:tcW w:w="1456" w:type="pct"/>
          </w:tcPr>
          <w:p w:rsidR="00186E8D" w:rsidRPr="00DD770E" w:rsidRDefault="00186E8D" w:rsidP="00DD770E">
            <w:pPr>
              <w:ind w:right="20"/>
              <w:jc w:val="center"/>
              <w:rPr>
                <w:rFonts w:ascii="Times New Roman" w:hAnsi="Times New Roman" w:cs="Times New Roman"/>
                <w:b/>
                <w:color w:val="0D0D0D" w:themeColor="text1" w:themeTint="F2"/>
                <w:sz w:val="22"/>
                <w:szCs w:val="22"/>
              </w:rPr>
            </w:pPr>
            <w:r w:rsidRPr="00DD770E">
              <w:rPr>
                <w:rFonts w:ascii="Times New Roman" w:hAnsi="Times New Roman" w:cs="Times New Roman"/>
                <w:b/>
                <w:color w:val="0D0D0D" w:themeColor="text1" w:themeTint="F2"/>
                <w:sz w:val="22"/>
                <w:szCs w:val="22"/>
              </w:rPr>
              <w:t>Положительная</w:t>
            </w:r>
          </w:p>
          <w:p w:rsidR="00186E8D" w:rsidRPr="00DD770E" w:rsidRDefault="00186E8D" w:rsidP="00DD770E">
            <w:pPr>
              <w:ind w:right="20"/>
              <w:jc w:val="center"/>
              <w:rPr>
                <w:rFonts w:ascii="Times New Roman" w:hAnsi="Times New Roman" w:cs="Times New Roman"/>
                <w:b/>
                <w:color w:val="0D0D0D" w:themeColor="text1" w:themeTint="F2"/>
                <w:sz w:val="22"/>
                <w:szCs w:val="22"/>
              </w:rPr>
            </w:pPr>
            <w:r w:rsidRPr="00DD770E">
              <w:rPr>
                <w:rFonts w:ascii="Times New Roman" w:hAnsi="Times New Roman" w:cs="Times New Roman"/>
                <w:b/>
                <w:color w:val="0D0D0D" w:themeColor="text1" w:themeTint="F2"/>
                <w:sz w:val="22"/>
                <w:szCs w:val="22"/>
              </w:rPr>
              <w:t>оценка</w:t>
            </w:r>
          </w:p>
        </w:tc>
        <w:tc>
          <w:tcPr>
            <w:tcW w:w="1255" w:type="pct"/>
          </w:tcPr>
          <w:p w:rsidR="00186E8D" w:rsidRPr="00DD770E" w:rsidRDefault="00186E8D" w:rsidP="00DD770E">
            <w:pPr>
              <w:ind w:right="20"/>
              <w:jc w:val="center"/>
              <w:rPr>
                <w:rFonts w:ascii="Times New Roman" w:hAnsi="Times New Roman" w:cs="Times New Roman"/>
                <w:b/>
                <w:color w:val="0D0D0D" w:themeColor="text1" w:themeTint="F2"/>
                <w:sz w:val="22"/>
                <w:szCs w:val="22"/>
              </w:rPr>
            </w:pPr>
            <w:r w:rsidRPr="00DD770E">
              <w:rPr>
                <w:rFonts w:ascii="Times New Roman" w:hAnsi="Times New Roman" w:cs="Times New Roman"/>
                <w:b/>
                <w:color w:val="0D0D0D" w:themeColor="text1" w:themeTint="F2"/>
                <w:sz w:val="22"/>
                <w:szCs w:val="22"/>
              </w:rPr>
              <w:t>Отрицательная</w:t>
            </w:r>
          </w:p>
          <w:p w:rsidR="00186E8D" w:rsidRPr="00DD770E" w:rsidRDefault="00186E8D" w:rsidP="00DD770E">
            <w:pPr>
              <w:ind w:right="20"/>
              <w:jc w:val="center"/>
              <w:rPr>
                <w:rFonts w:ascii="Times New Roman" w:hAnsi="Times New Roman" w:cs="Times New Roman"/>
                <w:b/>
                <w:color w:val="0D0D0D" w:themeColor="text1" w:themeTint="F2"/>
                <w:sz w:val="22"/>
                <w:szCs w:val="22"/>
              </w:rPr>
            </w:pPr>
            <w:r w:rsidRPr="00DD770E">
              <w:rPr>
                <w:rFonts w:ascii="Times New Roman" w:hAnsi="Times New Roman" w:cs="Times New Roman"/>
                <w:b/>
                <w:color w:val="0D0D0D" w:themeColor="text1" w:themeTint="F2"/>
                <w:sz w:val="22"/>
                <w:szCs w:val="22"/>
              </w:rPr>
              <w:t>оценка</w:t>
            </w:r>
          </w:p>
        </w:tc>
      </w:tr>
      <w:tr w:rsidR="00AE0687" w:rsidRPr="00DD770E" w:rsidTr="0088585F">
        <w:tc>
          <w:tcPr>
            <w:tcW w:w="207" w:type="pct"/>
          </w:tcPr>
          <w:p w:rsidR="00AE0687" w:rsidRPr="00DD770E" w:rsidRDefault="00AE0687" w:rsidP="00DD770E">
            <w:pPr>
              <w:ind w:right="20"/>
              <w:jc w:val="both"/>
              <w:rPr>
                <w:rFonts w:ascii="Times New Roman" w:hAnsi="Times New Roman" w:cs="Times New Roman"/>
                <w:color w:val="0D0D0D" w:themeColor="text1" w:themeTint="F2"/>
                <w:sz w:val="22"/>
                <w:szCs w:val="22"/>
              </w:rPr>
            </w:pPr>
            <w:r w:rsidRPr="00DD770E">
              <w:rPr>
                <w:rFonts w:ascii="Times New Roman" w:hAnsi="Times New Roman" w:cs="Times New Roman"/>
                <w:color w:val="0D0D0D" w:themeColor="text1" w:themeTint="F2"/>
                <w:sz w:val="22"/>
                <w:szCs w:val="22"/>
              </w:rPr>
              <w:t>1.</w:t>
            </w:r>
          </w:p>
        </w:tc>
        <w:tc>
          <w:tcPr>
            <w:tcW w:w="2082" w:type="pct"/>
          </w:tcPr>
          <w:p w:rsidR="00AE0687" w:rsidRPr="00DD770E" w:rsidRDefault="00AE0687" w:rsidP="00DD770E">
            <w:pPr>
              <w:ind w:right="20"/>
              <w:jc w:val="both"/>
              <w:rPr>
                <w:rFonts w:ascii="Times New Roman" w:hAnsi="Times New Roman" w:cs="Times New Roman"/>
                <w:color w:val="0D0D0D" w:themeColor="text1" w:themeTint="F2"/>
                <w:sz w:val="22"/>
                <w:szCs w:val="22"/>
              </w:rPr>
            </w:pPr>
            <w:r w:rsidRPr="00DD770E">
              <w:rPr>
                <w:rFonts w:ascii="Times New Roman" w:hAnsi="Times New Roman" w:cs="Times New Roman"/>
                <w:color w:val="0D0D0D" w:themeColor="text1" w:themeTint="F2"/>
                <w:sz w:val="22"/>
                <w:szCs w:val="22"/>
              </w:rPr>
              <w:t>Безопасность учащихся в ОУ</w:t>
            </w:r>
          </w:p>
        </w:tc>
        <w:tc>
          <w:tcPr>
            <w:tcW w:w="1456" w:type="pct"/>
          </w:tcPr>
          <w:p w:rsidR="00AE0687" w:rsidRPr="00DD770E" w:rsidRDefault="00AE0687" w:rsidP="00DD770E">
            <w:pPr>
              <w:ind w:right="20"/>
              <w:jc w:val="center"/>
              <w:rPr>
                <w:rFonts w:ascii="Times New Roman" w:hAnsi="Times New Roman" w:cs="Times New Roman"/>
                <w:b/>
                <w:color w:val="auto"/>
                <w:sz w:val="22"/>
                <w:szCs w:val="22"/>
                <w:lang w:eastAsia="en-US"/>
              </w:rPr>
            </w:pPr>
          </w:p>
        </w:tc>
        <w:tc>
          <w:tcPr>
            <w:tcW w:w="1255" w:type="pct"/>
          </w:tcPr>
          <w:p w:rsidR="00AE0687" w:rsidRPr="00DD770E" w:rsidRDefault="00AE0687" w:rsidP="00DD770E">
            <w:pPr>
              <w:ind w:right="20"/>
              <w:jc w:val="center"/>
              <w:rPr>
                <w:rFonts w:ascii="Times New Roman" w:hAnsi="Times New Roman" w:cs="Times New Roman"/>
                <w:b/>
                <w:color w:val="auto"/>
                <w:sz w:val="22"/>
                <w:szCs w:val="22"/>
                <w:lang w:eastAsia="en-US"/>
              </w:rPr>
            </w:pPr>
          </w:p>
        </w:tc>
      </w:tr>
      <w:tr w:rsidR="00AE0687" w:rsidRPr="00DD770E" w:rsidTr="0088585F">
        <w:tc>
          <w:tcPr>
            <w:tcW w:w="207" w:type="pct"/>
          </w:tcPr>
          <w:p w:rsidR="00AE0687" w:rsidRPr="00DD770E" w:rsidRDefault="00AE0687" w:rsidP="00DD770E">
            <w:pPr>
              <w:ind w:right="20"/>
              <w:jc w:val="both"/>
              <w:rPr>
                <w:rFonts w:ascii="Times New Roman" w:hAnsi="Times New Roman" w:cs="Times New Roman"/>
                <w:color w:val="0D0D0D" w:themeColor="text1" w:themeTint="F2"/>
                <w:sz w:val="22"/>
                <w:szCs w:val="22"/>
              </w:rPr>
            </w:pPr>
            <w:r w:rsidRPr="00DD770E">
              <w:rPr>
                <w:rFonts w:ascii="Times New Roman" w:hAnsi="Times New Roman" w:cs="Times New Roman"/>
                <w:color w:val="0D0D0D" w:themeColor="text1" w:themeTint="F2"/>
                <w:sz w:val="22"/>
                <w:szCs w:val="22"/>
              </w:rPr>
              <w:t>2.</w:t>
            </w:r>
          </w:p>
        </w:tc>
        <w:tc>
          <w:tcPr>
            <w:tcW w:w="2082" w:type="pct"/>
          </w:tcPr>
          <w:p w:rsidR="00AE0687" w:rsidRPr="00DD770E" w:rsidRDefault="00AE0687" w:rsidP="00DD770E">
            <w:pPr>
              <w:ind w:right="20"/>
              <w:jc w:val="both"/>
              <w:rPr>
                <w:rFonts w:ascii="Times New Roman" w:hAnsi="Times New Roman" w:cs="Times New Roman"/>
                <w:color w:val="0D0D0D" w:themeColor="text1" w:themeTint="F2"/>
                <w:sz w:val="22"/>
                <w:szCs w:val="22"/>
              </w:rPr>
            </w:pPr>
            <w:r w:rsidRPr="00DD770E">
              <w:rPr>
                <w:rFonts w:ascii="Times New Roman" w:hAnsi="Times New Roman" w:cs="Times New Roman"/>
                <w:color w:val="0D0D0D" w:themeColor="text1" w:themeTint="F2"/>
                <w:sz w:val="22"/>
                <w:szCs w:val="22"/>
              </w:rPr>
              <w:t>Качество подготовки по учебным предметам</w:t>
            </w:r>
          </w:p>
        </w:tc>
        <w:tc>
          <w:tcPr>
            <w:tcW w:w="1456" w:type="pct"/>
          </w:tcPr>
          <w:p w:rsidR="00AE0687" w:rsidRPr="00DD770E" w:rsidRDefault="00AE0687" w:rsidP="00DD770E">
            <w:pPr>
              <w:ind w:right="20"/>
              <w:jc w:val="center"/>
              <w:rPr>
                <w:rFonts w:ascii="Times New Roman" w:hAnsi="Times New Roman" w:cs="Times New Roman"/>
                <w:b/>
                <w:color w:val="auto"/>
                <w:sz w:val="22"/>
                <w:szCs w:val="22"/>
                <w:lang w:eastAsia="en-US"/>
              </w:rPr>
            </w:pPr>
          </w:p>
        </w:tc>
        <w:tc>
          <w:tcPr>
            <w:tcW w:w="1255" w:type="pct"/>
          </w:tcPr>
          <w:p w:rsidR="00AE0687" w:rsidRPr="00DD770E" w:rsidRDefault="00AE0687" w:rsidP="00DD770E">
            <w:pPr>
              <w:ind w:right="20"/>
              <w:jc w:val="center"/>
              <w:rPr>
                <w:rFonts w:ascii="Times New Roman" w:hAnsi="Times New Roman" w:cs="Times New Roman"/>
                <w:b/>
                <w:color w:val="auto"/>
                <w:sz w:val="22"/>
                <w:szCs w:val="22"/>
                <w:lang w:eastAsia="en-US"/>
              </w:rPr>
            </w:pPr>
          </w:p>
        </w:tc>
      </w:tr>
      <w:tr w:rsidR="00AE0687" w:rsidRPr="00DD770E" w:rsidTr="0088585F">
        <w:tc>
          <w:tcPr>
            <w:tcW w:w="207" w:type="pct"/>
          </w:tcPr>
          <w:p w:rsidR="00AE0687" w:rsidRPr="00DD770E" w:rsidRDefault="00AE0687" w:rsidP="00DD770E">
            <w:pPr>
              <w:ind w:right="20"/>
              <w:jc w:val="both"/>
              <w:rPr>
                <w:rFonts w:ascii="Times New Roman" w:hAnsi="Times New Roman" w:cs="Times New Roman"/>
                <w:color w:val="0D0D0D" w:themeColor="text1" w:themeTint="F2"/>
                <w:sz w:val="22"/>
                <w:szCs w:val="22"/>
              </w:rPr>
            </w:pPr>
            <w:r w:rsidRPr="00DD770E">
              <w:rPr>
                <w:rFonts w:ascii="Times New Roman" w:hAnsi="Times New Roman" w:cs="Times New Roman"/>
                <w:color w:val="0D0D0D" w:themeColor="text1" w:themeTint="F2"/>
                <w:sz w:val="22"/>
                <w:szCs w:val="22"/>
              </w:rPr>
              <w:t>3.</w:t>
            </w:r>
          </w:p>
        </w:tc>
        <w:tc>
          <w:tcPr>
            <w:tcW w:w="2082" w:type="pct"/>
          </w:tcPr>
          <w:p w:rsidR="00AE0687" w:rsidRPr="00DD770E" w:rsidRDefault="00AE0687" w:rsidP="00DD770E">
            <w:pPr>
              <w:ind w:right="20"/>
              <w:jc w:val="both"/>
              <w:rPr>
                <w:rFonts w:ascii="Times New Roman" w:hAnsi="Times New Roman" w:cs="Times New Roman"/>
                <w:color w:val="0D0D0D" w:themeColor="text1" w:themeTint="F2"/>
                <w:sz w:val="22"/>
                <w:szCs w:val="22"/>
              </w:rPr>
            </w:pPr>
            <w:r w:rsidRPr="00DD770E">
              <w:rPr>
                <w:rFonts w:ascii="Times New Roman" w:hAnsi="Times New Roman" w:cs="Times New Roman"/>
                <w:color w:val="0D0D0D" w:themeColor="text1" w:themeTint="F2"/>
                <w:sz w:val="22"/>
                <w:szCs w:val="22"/>
              </w:rPr>
              <w:t>Возможность  получения дополнительного образования</w:t>
            </w:r>
          </w:p>
        </w:tc>
        <w:tc>
          <w:tcPr>
            <w:tcW w:w="1456" w:type="pct"/>
          </w:tcPr>
          <w:p w:rsidR="00AE0687" w:rsidRPr="00DD770E" w:rsidRDefault="00AE0687" w:rsidP="00DD770E">
            <w:pPr>
              <w:ind w:right="20"/>
              <w:jc w:val="center"/>
              <w:rPr>
                <w:rFonts w:ascii="Times New Roman" w:hAnsi="Times New Roman" w:cs="Times New Roman"/>
                <w:b/>
                <w:color w:val="auto"/>
                <w:sz w:val="22"/>
                <w:szCs w:val="22"/>
                <w:lang w:eastAsia="en-US"/>
              </w:rPr>
            </w:pPr>
          </w:p>
        </w:tc>
        <w:tc>
          <w:tcPr>
            <w:tcW w:w="1255" w:type="pct"/>
          </w:tcPr>
          <w:p w:rsidR="00AE0687" w:rsidRPr="00DD770E" w:rsidRDefault="00AE0687" w:rsidP="00DD770E">
            <w:pPr>
              <w:ind w:right="20"/>
              <w:jc w:val="center"/>
              <w:rPr>
                <w:rFonts w:ascii="Times New Roman" w:hAnsi="Times New Roman" w:cs="Times New Roman"/>
                <w:b/>
                <w:color w:val="auto"/>
                <w:sz w:val="22"/>
                <w:szCs w:val="22"/>
                <w:lang w:eastAsia="en-US"/>
              </w:rPr>
            </w:pPr>
          </w:p>
        </w:tc>
      </w:tr>
      <w:tr w:rsidR="00AE0687" w:rsidRPr="00DD770E" w:rsidTr="0088585F">
        <w:tc>
          <w:tcPr>
            <w:tcW w:w="207" w:type="pct"/>
          </w:tcPr>
          <w:p w:rsidR="00AE0687" w:rsidRPr="00DD770E" w:rsidRDefault="00AE0687" w:rsidP="00DD770E">
            <w:pPr>
              <w:ind w:right="20"/>
              <w:jc w:val="both"/>
              <w:rPr>
                <w:rFonts w:ascii="Times New Roman" w:hAnsi="Times New Roman" w:cs="Times New Roman"/>
                <w:color w:val="0D0D0D" w:themeColor="text1" w:themeTint="F2"/>
                <w:sz w:val="22"/>
                <w:szCs w:val="22"/>
              </w:rPr>
            </w:pPr>
            <w:r w:rsidRPr="00DD770E">
              <w:rPr>
                <w:rFonts w:ascii="Times New Roman" w:hAnsi="Times New Roman" w:cs="Times New Roman"/>
                <w:color w:val="0D0D0D" w:themeColor="text1" w:themeTint="F2"/>
                <w:sz w:val="22"/>
                <w:szCs w:val="22"/>
              </w:rPr>
              <w:t>4.</w:t>
            </w:r>
          </w:p>
        </w:tc>
        <w:tc>
          <w:tcPr>
            <w:tcW w:w="2082" w:type="pct"/>
          </w:tcPr>
          <w:p w:rsidR="00AE0687" w:rsidRPr="00DD770E" w:rsidRDefault="00AE0687" w:rsidP="00DD770E">
            <w:pPr>
              <w:ind w:right="20"/>
              <w:jc w:val="both"/>
              <w:rPr>
                <w:rFonts w:ascii="Times New Roman" w:hAnsi="Times New Roman" w:cs="Times New Roman"/>
                <w:color w:val="0D0D0D" w:themeColor="text1" w:themeTint="F2"/>
                <w:sz w:val="22"/>
                <w:szCs w:val="22"/>
              </w:rPr>
            </w:pPr>
            <w:r w:rsidRPr="00DD770E">
              <w:rPr>
                <w:rFonts w:ascii="Times New Roman" w:hAnsi="Times New Roman" w:cs="Times New Roman"/>
                <w:color w:val="0D0D0D" w:themeColor="text1" w:themeTint="F2"/>
                <w:sz w:val="22"/>
                <w:szCs w:val="22"/>
              </w:rPr>
              <w:t>Условия для развития способностей учащихся</w:t>
            </w:r>
          </w:p>
        </w:tc>
        <w:tc>
          <w:tcPr>
            <w:tcW w:w="1456" w:type="pct"/>
          </w:tcPr>
          <w:p w:rsidR="00AE0687" w:rsidRPr="00DD770E" w:rsidRDefault="00AE0687" w:rsidP="00DD770E">
            <w:pPr>
              <w:ind w:right="20"/>
              <w:jc w:val="center"/>
              <w:rPr>
                <w:rFonts w:ascii="Times New Roman" w:hAnsi="Times New Roman" w:cs="Times New Roman"/>
                <w:b/>
                <w:color w:val="auto"/>
                <w:sz w:val="22"/>
                <w:szCs w:val="22"/>
                <w:lang w:eastAsia="en-US"/>
              </w:rPr>
            </w:pPr>
          </w:p>
        </w:tc>
        <w:tc>
          <w:tcPr>
            <w:tcW w:w="1255" w:type="pct"/>
          </w:tcPr>
          <w:p w:rsidR="00AE0687" w:rsidRPr="00DD770E" w:rsidRDefault="00AE0687" w:rsidP="00DD770E">
            <w:pPr>
              <w:ind w:right="20"/>
              <w:jc w:val="center"/>
              <w:rPr>
                <w:rFonts w:ascii="Times New Roman" w:hAnsi="Times New Roman" w:cs="Times New Roman"/>
                <w:b/>
                <w:color w:val="auto"/>
                <w:sz w:val="22"/>
                <w:szCs w:val="22"/>
                <w:lang w:eastAsia="en-US"/>
              </w:rPr>
            </w:pPr>
          </w:p>
        </w:tc>
      </w:tr>
      <w:tr w:rsidR="00AE0687" w:rsidRPr="00DD770E" w:rsidTr="0088585F">
        <w:tc>
          <w:tcPr>
            <w:tcW w:w="207" w:type="pct"/>
          </w:tcPr>
          <w:p w:rsidR="00AE0687" w:rsidRPr="00DD770E" w:rsidRDefault="00AE0687" w:rsidP="00DD770E">
            <w:pPr>
              <w:ind w:right="20"/>
              <w:jc w:val="both"/>
              <w:rPr>
                <w:rFonts w:ascii="Times New Roman" w:hAnsi="Times New Roman" w:cs="Times New Roman"/>
                <w:color w:val="0D0D0D" w:themeColor="text1" w:themeTint="F2"/>
                <w:sz w:val="22"/>
                <w:szCs w:val="22"/>
              </w:rPr>
            </w:pPr>
            <w:r w:rsidRPr="00DD770E">
              <w:rPr>
                <w:rFonts w:ascii="Times New Roman" w:hAnsi="Times New Roman" w:cs="Times New Roman"/>
                <w:color w:val="0D0D0D" w:themeColor="text1" w:themeTint="F2"/>
                <w:sz w:val="22"/>
                <w:szCs w:val="22"/>
              </w:rPr>
              <w:t>5.</w:t>
            </w:r>
          </w:p>
        </w:tc>
        <w:tc>
          <w:tcPr>
            <w:tcW w:w="2082" w:type="pct"/>
          </w:tcPr>
          <w:p w:rsidR="00AE0687" w:rsidRPr="00DD770E" w:rsidRDefault="00AE0687" w:rsidP="00DD770E">
            <w:pPr>
              <w:ind w:right="20"/>
              <w:jc w:val="both"/>
              <w:rPr>
                <w:rFonts w:ascii="Times New Roman" w:hAnsi="Times New Roman" w:cs="Times New Roman"/>
                <w:color w:val="0D0D0D" w:themeColor="text1" w:themeTint="F2"/>
                <w:sz w:val="22"/>
                <w:szCs w:val="22"/>
              </w:rPr>
            </w:pPr>
            <w:r w:rsidRPr="00DD770E">
              <w:rPr>
                <w:rFonts w:ascii="Times New Roman" w:hAnsi="Times New Roman" w:cs="Times New Roman"/>
                <w:color w:val="0D0D0D" w:themeColor="text1" w:themeTint="F2"/>
                <w:sz w:val="22"/>
                <w:szCs w:val="22"/>
              </w:rPr>
              <w:t>Психологический климат в ОУ</w:t>
            </w:r>
          </w:p>
        </w:tc>
        <w:tc>
          <w:tcPr>
            <w:tcW w:w="1456" w:type="pct"/>
          </w:tcPr>
          <w:p w:rsidR="00AE0687" w:rsidRPr="00DD770E" w:rsidRDefault="00AE0687" w:rsidP="00DD770E">
            <w:pPr>
              <w:ind w:right="20"/>
              <w:jc w:val="center"/>
              <w:rPr>
                <w:rFonts w:ascii="Times New Roman" w:hAnsi="Times New Roman" w:cs="Times New Roman"/>
                <w:b/>
                <w:color w:val="auto"/>
                <w:sz w:val="22"/>
                <w:szCs w:val="22"/>
                <w:lang w:eastAsia="en-US"/>
              </w:rPr>
            </w:pPr>
          </w:p>
        </w:tc>
        <w:tc>
          <w:tcPr>
            <w:tcW w:w="1255" w:type="pct"/>
          </w:tcPr>
          <w:p w:rsidR="00AE0687" w:rsidRPr="00DD770E" w:rsidRDefault="00AE0687" w:rsidP="00DD770E">
            <w:pPr>
              <w:ind w:right="20"/>
              <w:jc w:val="center"/>
              <w:rPr>
                <w:rFonts w:ascii="Times New Roman" w:hAnsi="Times New Roman" w:cs="Times New Roman"/>
                <w:b/>
                <w:color w:val="auto"/>
                <w:sz w:val="22"/>
                <w:szCs w:val="22"/>
                <w:lang w:eastAsia="en-US"/>
              </w:rPr>
            </w:pPr>
          </w:p>
        </w:tc>
      </w:tr>
      <w:tr w:rsidR="00AE0687" w:rsidRPr="00DD770E" w:rsidTr="0088585F">
        <w:trPr>
          <w:trHeight w:val="363"/>
        </w:trPr>
        <w:tc>
          <w:tcPr>
            <w:tcW w:w="207" w:type="pct"/>
          </w:tcPr>
          <w:p w:rsidR="00AE0687" w:rsidRPr="00DD770E" w:rsidRDefault="00AE0687" w:rsidP="00DD770E">
            <w:pPr>
              <w:ind w:right="20"/>
              <w:jc w:val="both"/>
              <w:rPr>
                <w:rFonts w:ascii="Times New Roman" w:hAnsi="Times New Roman" w:cs="Times New Roman"/>
                <w:color w:val="0D0D0D" w:themeColor="text1" w:themeTint="F2"/>
                <w:sz w:val="22"/>
                <w:szCs w:val="22"/>
              </w:rPr>
            </w:pPr>
            <w:r w:rsidRPr="00DD770E">
              <w:rPr>
                <w:rFonts w:ascii="Times New Roman" w:hAnsi="Times New Roman" w:cs="Times New Roman"/>
                <w:color w:val="0D0D0D" w:themeColor="text1" w:themeTint="F2"/>
                <w:sz w:val="22"/>
                <w:szCs w:val="22"/>
              </w:rPr>
              <w:t>6.</w:t>
            </w:r>
          </w:p>
        </w:tc>
        <w:tc>
          <w:tcPr>
            <w:tcW w:w="2082" w:type="pct"/>
          </w:tcPr>
          <w:p w:rsidR="00AE0687" w:rsidRPr="00DD770E" w:rsidRDefault="00AE0687" w:rsidP="00DD770E">
            <w:pPr>
              <w:ind w:right="20"/>
              <w:jc w:val="both"/>
              <w:rPr>
                <w:rFonts w:ascii="Times New Roman" w:hAnsi="Times New Roman" w:cs="Times New Roman"/>
                <w:color w:val="0D0D0D" w:themeColor="text1" w:themeTint="F2"/>
                <w:sz w:val="22"/>
                <w:szCs w:val="22"/>
              </w:rPr>
            </w:pPr>
            <w:r w:rsidRPr="00DD770E">
              <w:rPr>
                <w:rFonts w:ascii="Times New Roman" w:hAnsi="Times New Roman" w:cs="Times New Roman"/>
                <w:color w:val="0D0D0D" w:themeColor="text1" w:themeTint="F2"/>
                <w:sz w:val="22"/>
                <w:szCs w:val="22"/>
              </w:rPr>
              <w:t>Поведение учащихся в ОУ</w:t>
            </w:r>
          </w:p>
        </w:tc>
        <w:tc>
          <w:tcPr>
            <w:tcW w:w="1456" w:type="pct"/>
          </w:tcPr>
          <w:p w:rsidR="00AE0687" w:rsidRPr="00DD770E" w:rsidRDefault="00AE0687" w:rsidP="00DD770E">
            <w:pPr>
              <w:ind w:right="20"/>
              <w:jc w:val="center"/>
              <w:rPr>
                <w:rFonts w:ascii="Times New Roman" w:hAnsi="Times New Roman" w:cs="Times New Roman"/>
                <w:b/>
                <w:color w:val="auto"/>
                <w:sz w:val="22"/>
                <w:szCs w:val="22"/>
                <w:lang w:eastAsia="en-US"/>
              </w:rPr>
            </w:pPr>
          </w:p>
        </w:tc>
        <w:tc>
          <w:tcPr>
            <w:tcW w:w="1255" w:type="pct"/>
          </w:tcPr>
          <w:p w:rsidR="00AE0687" w:rsidRPr="00DD770E" w:rsidRDefault="00AE0687" w:rsidP="00DD770E">
            <w:pPr>
              <w:ind w:right="20"/>
              <w:jc w:val="center"/>
              <w:rPr>
                <w:rFonts w:ascii="Times New Roman" w:hAnsi="Times New Roman" w:cs="Times New Roman"/>
                <w:b/>
                <w:color w:val="auto"/>
                <w:sz w:val="22"/>
                <w:szCs w:val="22"/>
                <w:lang w:eastAsia="en-US"/>
              </w:rPr>
            </w:pPr>
          </w:p>
        </w:tc>
      </w:tr>
      <w:tr w:rsidR="00AE0687" w:rsidRPr="00DD770E" w:rsidTr="0088585F">
        <w:tc>
          <w:tcPr>
            <w:tcW w:w="207" w:type="pct"/>
          </w:tcPr>
          <w:p w:rsidR="00AE0687" w:rsidRPr="00DD770E" w:rsidRDefault="00AE0687" w:rsidP="00DD770E">
            <w:pPr>
              <w:ind w:right="20"/>
              <w:jc w:val="both"/>
              <w:rPr>
                <w:rFonts w:ascii="Times New Roman" w:hAnsi="Times New Roman" w:cs="Times New Roman"/>
                <w:color w:val="0D0D0D" w:themeColor="text1" w:themeTint="F2"/>
                <w:sz w:val="22"/>
                <w:szCs w:val="22"/>
              </w:rPr>
            </w:pPr>
            <w:r w:rsidRPr="00DD770E">
              <w:rPr>
                <w:rFonts w:ascii="Times New Roman" w:hAnsi="Times New Roman" w:cs="Times New Roman"/>
                <w:color w:val="0D0D0D" w:themeColor="text1" w:themeTint="F2"/>
                <w:sz w:val="22"/>
                <w:szCs w:val="22"/>
              </w:rPr>
              <w:t xml:space="preserve">7. </w:t>
            </w:r>
          </w:p>
        </w:tc>
        <w:tc>
          <w:tcPr>
            <w:tcW w:w="2082" w:type="pct"/>
          </w:tcPr>
          <w:p w:rsidR="00AE0687" w:rsidRPr="00DD770E" w:rsidRDefault="00AE0687" w:rsidP="00DD770E">
            <w:pPr>
              <w:ind w:right="20"/>
              <w:jc w:val="both"/>
              <w:rPr>
                <w:rFonts w:ascii="Times New Roman" w:hAnsi="Times New Roman" w:cs="Times New Roman"/>
                <w:color w:val="0D0D0D" w:themeColor="text1" w:themeTint="F2"/>
                <w:sz w:val="22"/>
                <w:szCs w:val="22"/>
              </w:rPr>
            </w:pPr>
            <w:r w:rsidRPr="00DD770E">
              <w:rPr>
                <w:rFonts w:ascii="Times New Roman" w:hAnsi="Times New Roman" w:cs="Times New Roman"/>
                <w:color w:val="0D0D0D" w:themeColor="text1" w:themeTint="F2"/>
                <w:sz w:val="22"/>
                <w:szCs w:val="22"/>
              </w:rPr>
              <w:t>Организация досуга учащихся в ОУ</w:t>
            </w:r>
          </w:p>
        </w:tc>
        <w:tc>
          <w:tcPr>
            <w:tcW w:w="1456" w:type="pct"/>
          </w:tcPr>
          <w:p w:rsidR="00AE0687" w:rsidRPr="00DD770E" w:rsidRDefault="00AE0687" w:rsidP="00DD770E">
            <w:pPr>
              <w:ind w:right="20"/>
              <w:jc w:val="center"/>
              <w:rPr>
                <w:rFonts w:ascii="Times New Roman" w:hAnsi="Times New Roman" w:cs="Times New Roman"/>
                <w:b/>
                <w:color w:val="auto"/>
                <w:sz w:val="22"/>
                <w:szCs w:val="22"/>
                <w:lang w:eastAsia="en-US"/>
              </w:rPr>
            </w:pPr>
          </w:p>
        </w:tc>
        <w:tc>
          <w:tcPr>
            <w:tcW w:w="1255" w:type="pct"/>
          </w:tcPr>
          <w:p w:rsidR="00AE0687" w:rsidRPr="00DD770E" w:rsidRDefault="00AE0687" w:rsidP="00DD770E">
            <w:pPr>
              <w:ind w:right="20"/>
              <w:jc w:val="center"/>
              <w:rPr>
                <w:rFonts w:ascii="Times New Roman" w:hAnsi="Times New Roman" w:cs="Times New Roman"/>
                <w:b/>
                <w:color w:val="auto"/>
                <w:sz w:val="22"/>
                <w:szCs w:val="22"/>
                <w:lang w:eastAsia="en-US"/>
              </w:rPr>
            </w:pPr>
          </w:p>
        </w:tc>
      </w:tr>
      <w:tr w:rsidR="00AE0687" w:rsidRPr="00DD770E" w:rsidTr="0088585F">
        <w:tc>
          <w:tcPr>
            <w:tcW w:w="207" w:type="pct"/>
          </w:tcPr>
          <w:p w:rsidR="00AE0687" w:rsidRPr="00DD770E" w:rsidRDefault="00AE0687" w:rsidP="00DD770E">
            <w:pPr>
              <w:ind w:right="20"/>
              <w:jc w:val="both"/>
              <w:rPr>
                <w:rFonts w:ascii="Times New Roman" w:hAnsi="Times New Roman" w:cs="Times New Roman"/>
                <w:color w:val="0D0D0D" w:themeColor="text1" w:themeTint="F2"/>
                <w:sz w:val="22"/>
                <w:szCs w:val="22"/>
              </w:rPr>
            </w:pPr>
            <w:r w:rsidRPr="00DD770E">
              <w:rPr>
                <w:rFonts w:ascii="Times New Roman" w:hAnsi="Times New Roman" w:cs="Times New Roman"/>
                <w:color w:val="0D0D0D" w:themeColor="text1" w:themeTint="F2"/>
                <w:sz w:val="22"/>
                <w:szCs w:val="22"/>
              </w:rPr>
              <w:t>8.</w:t>
            </w:r>
          </w:p>
        </w:tc>
        <w:tc>
          <w:tcPr>
            <w:tcW w:w="2082" w:type="pct"/>
          </w:tcPr>
          <w:p w:rsidR="00AE0687" w:rsidRPr="00DD770E" w:rsidRDefault="00AE0687" w:rsidP="00DD770E">
            <w:pPr>
              <w:ind w:right="20"/>
              <w:jc w:val="both"/>
              <w:rPr>
                <w:rFonts w:ascii="Times New Roman" w:hAnsi="Times New Roman" w:cs="Times New Roman"/>
                <w:color w:val="0D0D0D" w:themeColor="text1" w:themeTint="F2"/>
                <w:sz w:val="22"/>
                <w:szCs w:val="22"/>
              </w:rPr>
            </w:pPr>
            <w:r w:rsidRPr="00DD770E">
              <w:rPr>
                <w:rFonts w:ascii="Times New Roman" w:hAnsi="Times New Roman" w:cs="Times New Roman"/>
                <w:color w:val="0D0D0D" w:themeColor="text1" w:themeTint="F2"/>
                <w:sz w:val="22"/>
                <w:szCs w:val="22"/>
              </w:rPr>
              <w:t>Качество питания учащихся в ОУ</w:t>
            </w:r>
          </w:p>
        </w:tc>
        <w:tc>
          <w:tcPr>
            <w:tcW w:w="1456" w:type="pct"/>
          </w:tcPr>
          <w:p w:rsidR="00AE0687" w:rsidRPr="00DD770E" w:rsidRDefault="00AE0687" w:rsidP="00DD770E">
            <w:pPr>
              <w:ind w:right="20"/>
              <w:jc w:val="center"/>
              <w:rPr>
                <w:rFonts w:ascii="Times New Roman" w:hAnsi="Times New Roman" w:cs="Times New Roman"/>
                <w:b/>
                <w:color w:val="auto"/>
                <w:sz w:val="22"/>
                <w:szCs w:val="22"/>
                <w:lang w:eastAsia="en-US"/>
              </w:rPr>
            </w:pPr>
          </w:p>
        </w:tc>
        <w:tc>
          <w:tcPr>
            <w:tcW w:w="1255" w:type="pct"/>
          </w:tcPr>
          <w:p w:rsidR="00AE0687" w:rsidRPr="00DD770E" w:rsidRDefault="00AE0687" w:rsidP="00DD770E">
            <w:pPr>
              <w:ind w:right="20"/>
              <w:jc w:val="center"/>
              <w:rPr>
                <w:rFonts w:ascii="Times New Roman" w:hAnsi="Times New Roman" w:cs="Times New Roman"/>
                <w:b/>
                <w:color w:val="auto"/>
                <w:sz w:val="22"/>
                <w:szCs w:val="22"/>
                <w:lang w:eastAsia="en-US"/>
              </w:rPr>
            </w:pPr>
          </w:p>
        </w:tc>
      </w:tr>
      <w:tr w:rsidR="00AE0687" w:rsidRPr="00DD770E" w:rsidTr="0088585F">
        <w:tc>
          <w:tcPr>
            <w:tcW w:w="207" w:type="pct"/>
          </w:tcPr>
          <w:p w:rsidR="00AE0687" w:rsidRPr="00DD770E" w:rsidRDefault="00AE0687" w:rsidP="00DD770E">
            <w:pPr>
              <w:ind w:right="20"/>
              <w:jc w:val="both"/>
              <w:rPr>
                <w:rFonts w:ascii="Times New Roman" w:hAnsi="Times New Roman" w:cs="Times New Roman"/>
                <w:color w:val="0D0D0D" w:themeColor="text1" w:themeTint="F2"/>
                <w:sz w:val="22"/>
                <w:szCs w:val="22"/>
              </w:rPr>
            </w:pPr>
            <w:r w:rsidRPr="00DD770E">
              <w:rPr>
                <w:rFonts w:ascii="Times New Roman" w:hAnsi="Times New Roman" w:cs="Times New Roman"/>
                <w:color w:val="0D0D0D" w:themeColor="text1" w:themeTint="F2"/>
                <w:sz w:val="22"/>
                <w:szCs w:val="22"/>
              </w:rPr>
              <w:t>9.</w:t>
            </w:r>
          </w:p>
        </w:tc>
        <w:tc>
          <w:tcPr>
            <w:tcW w:w="2082" w:type="pct"/>
          </w:tcPr>
          <w:p w:rsidR="00AE0687" w:rsidRPr="00DD770E" w:rsidRDefault="00AE0687" w:rsidP="00DD770E">
            <w:pPr>
              <w:ind w:right="20"/>
              <w:jc w:val="both"/>
              <w:rPr>
                <w:rFonts w:ascii="Times New Roman" w:hAnsi="Times New Roman" w:cs="Times New Roman"/>
                <w:color w:val="0D0D0D" w:themeColor="text1" w:themeTint="F2"/>
                <w:sz w:val="22"/>
                <w:szCs w:val="22"/>
              </w:rPr>
            </w:pPr>
            <w:r w:rsidRPr="00DD770E">
              <w:rPr>
                <w:rFonts w:ascii="Times New Roman" w:hAnsi="Times New Roman" w:cs="Times New Roman"/>
                <w:color w:val="0D0D0D" w:themeColor="text1" w:themeTint="F2"/>
                <w:sz w:val="22"/>
                <w:szCs w:val="22"/>
              </w:rPr>
              <w:t>Санитарно-гигиенические условия</w:t>
            </w:r>
          </w:p>
        </w:tc>
        <w:tc>
          <w:tcPr>
            <w:tcW w:w="1456" w:type="pct"/>
          </w:tcPr>
          <w:p w:rsidR="00AE0687" w:rsidRPr="00DD770E" w:rsidRDefault="00AE0687" w:rsidP="00DD770E">
            <w:pPr>
              <w:ind w:right="20"/>
              <w:jc w:val="center"/>
              <w:rPr>
                <w:rFonts w:ascii="Times New Roman" w:hAnsi="Times New Roman" w:cs="Times New Roman"/>
                <w:b/>
                <w:color w:val="auto"/>
                <w:sz w:val="22"/>
                <w:szCs w:val="22"/>
                <w:lang w:eastAsia="en-US"/>
              </w:rPr>
            </w:pPr>
          </w:p>
        </w:tc>
        <w:tc>
          <w:tcPr>
            <w:tcW w:w="1255" w:type="pct"/>
          </w:tcPr>
          <w:p w:rsidR="00AE0687" w:rsidRPr="00DD770E" w:rsidRDefault="00AE0687" w:rsidP="00DD770E">
            <w:pPr>
              <w:ind w:right="20"/>
              <w:jc w:val="center"/>
              <w:rPr>
                <w:rFonts w:ascii="Times New Roman" w:hAnsi="Times New Roman" w:cs="Times New Roman"/>
                <w:b/>
                <w:color w:val="auto"/>
                <w:sz w:val="22"/>
                <w:szCs w:val="22"/>
                <w:lang w:eastAsia="en-US"/>
              </w:rPr>
            </w:pPr>
          </w:p>
        </w:tc>
      </w:tr>
      <w:tr w:rsidR="00AE0687" w:rsidRPr="00DD770E" w:rsidTr="0088585F">
        <w:tc>
          <w:tcPr>
            <w:tcW w:w="207" w:type="pct"/>
          </w:tcPr>
          <w:p w:rsidR="00AE0687" w:rsidRPr="00DD770E" w:rsidRDefault="00AE0687" w:rsidP="00DD770E">
            <w:pPr>
              <w:ind w:right="20"/>
              <w:jc w:val="both"/>
              <w:rPr>
                <w:rFonts w:ascii="Times New Roman" w:hAnsi="Times New Roman" w:cs="Times New Roman"/>
                <w:color w:val="0D0D0D" w:themeColor="text1" w:themeTint="F2"/>
                <w:sz w:val="22"/>
                <w:szCs w:val="22"/>
              </w:rPr>
            </w:pPr>
            <w:r w:rsidRPr="00DD770E">
              <w:rPr>
                <w:rFonts w:ascii="Times New Roman" w:hAnsi="Times New Roman" w:cs="Times New Roman"/>
                <w:color w:val="0D0D0D" w:themeColor="text1" w:themeTint="F2"/>
                <w:sz w:val="22"/>
                <w:szCs w:val="22"/>
              </w:rPr>
              <w:t>10.</w:t>
            </w:r>
          </w:p>
        </w:tc>
        <w:tc>
          <w:tcPr>
            <w:tcW w:w="2082" w:type="pct"/>
          </w:tcPr>
          <w:p w:rsidR="00AE0687" w:rsidRPr="00DD770E" w:rsidRDefault="00AE0687" w:rsidP="00DD770E">
            <w:pPr>
              <w:ind w:right="20"/>
              <w:jc w:val="both"/>
              <w:rPr>
                <w:rFonts w:ascii="Times New Roman" w:hAnsi="Times New Roman" w:cs="Times New Roman"/>
                <w:color w:val="0D0D0D" w:themeColor="text1" w:themeTint="F2"/>
                <w:sz w:val="22"/>
                <w:szCs w:val="22"/>
              </w:rPr>
            </w:pPr>
            <w:r w:rsidRPr="00DD770E">
              <w:rPr>
                <w:rFonts w:ascii="Times New Roman" w:hAnsi="Times New Roman" w:cs="Times New Roman"/>
                <w:color w:val="0D0D0D" w:themeColor="text1" w:themeTint="F2"/>
                <w:sz w:val="22"/>
                <w:szCs w:val="22"/>
              </w:rPr>
              <w:t>Медицинское сопровождение</w:t>
            </w:r>
          </w:p>
        </w:tc>
        <w:tc>
          <w:tcPr>
            <w:tcW w:w="1456" w:type="pct"/>
          </w:tcPr>
          <w:p w:rsidR="00AE0687" w:rsidRPr="00DD770E" w:rsidRDefault="00AE0687" w:rsidP="00DD770E">
            <w:pPr>
              <w:ind w:right="20"/>
              <w:jc w:val="center"/>
              <w:rPr>
                <w:rFonts w:ascii="Times New Roman" w:hAnsi="Times New Roman" w:cs="Times New Roman"/>
                <w:b/>
                <w:color w:val="auto"/>
                <w:sz w:val="22"/>
                <w:szCs w:val="22"/>
                <w:lang w:eastAsia="en-US"/>
              </w:rPr>
            </w:pPr>
          </w:p>
        </w:tc>
        <w:tc>
          <w:tcPr>
            <w:tcW w:w="1255" w:type="pct"/>
          </w:tcPr>
          <w:p w:rsidR="00AE0687" w:rsidRPr="00DD770E" w:rsidRDefault="00AE0687" w:rsidP="00DD770E">
            <w:pPr>
              <w:ind w:right="20"/>
              <w:jc w:val="center"/>
              <w:rPr>
                <w:rFonts w:ascii="Times New Roman" w:hAnsi="Times New Roman" w:cs="Times New Roman"/>
                <w:b/>
                <w:color w:val="auto"/>
                <w:sz w:val="22"/>
                <w:szCs w:val="22"/>
                <w:lang w:eastAsia="en-US"/>
              </w:rPr>
            </w:pPr>
          </w:p>
        </w:tc>
      </w:tr>
      <w:tr w:rsidR="00AE0687" w:rsidRPr="00DD770E" w:rsidTr="0088585F">
        <w:trPr>
          <w:trHeight w:val="344"/>
        </w:trPr>
        <w:tc>
          <w:tcPr>
            <w:tcW w:w="207" w:type="pct"/>
          </w:tcPr>
          <w:p w:rsidR="00AE0687" w:rsidRPr="00DD770E" w:rsidRDefault="00AE0687" w:rsidP="00DD770E">
            <w:pPr>
              <w:ind w:right="20"/>
              <w:jc w:val="both"/>
              <w:rPr>
                <w:rFonts w:ascii="Times New Roman" w:hAnsi="Times New Roman" w:cs="Times New Roman"/>
                <w:color w:val="0D0D0D" w:themeColor="text1" w:themeTint="F2"/>
                <w:sz w:val="22"/>
                <w:szCs w:val="22"/>
              </w:rPr>
            </w:pPr>
            <w:r w:rsidRPr="00DD770E">
              <w:rPr>
                <w:rFonts w:ascii="Times New Roman" w:hAnsi="Times New Roman" w:cs="Times New Roman"/>
                <w:color w:val="0D0D0D" w:themeColor="text1" w:themeTint="F2"/>
                <w:sz w:val="22"/>
                <w:szCs w:val="22"/>
              </w:rPr>
              <w:t>11.</w:t>
            </w:r>
          </w:p>
        </w:tc>
        <w:tc>
          <w:tcPr>
            <w:tcW w:w="2082" w:type="pct"/>
          </w:tcPr>
          <w:p w:rsidR="00AE0687" w:rsidRPr="00DD770E" w:rsidRDefault="00AE0687" w:rsidP="00DD770E">
            <w:pPr>
              <w:ind w:right="20"/>
              <w:rPr>
                <w:rFonts w:ascii="Times New Roman" w:hAnsi="Times New Roman" w:cs="Times New Roman"/>
                <w:color w:val="0D0D0D" w:themeColor="text1" w:themeTint="F2"/>
                <w:sz w:val="22"/>
                <w:szCs w:val="22"/>
              </w:rPr>
            </w:pPr>
            <w:r w:rsidRPr="00DD770E">
              <w:rPr>
                <w:rFonts w:ascii="Times New Roman" w:hAnsi="Times New Roman" w:cs="Times New Roman"/>
                <w:color w:val="0D0D0D" w:themeColor="text1" w:themeTint="F2"/>
                <w:sz w:val="22"/>
                <w:szCs w:val="22"/>
              </w:rPr>
              <w:t>Работа  классного руководителя</w:t>
            </w:r>
          </w:p>
        </w:tc>
        <w:tc>
          <w:tcPr>
            <w:tcW w:w="1456" w:type="pct"/>
          </w:tcPr>
          <w:p w:rsidR="00AE0687" w:rsidRPr="00DD770E" w:rsidRDefault="00AE0687" w:rsidP="00DD770E">
            <w:pPr>
              <w:ind w:right="20"/>
              <w:jc w:val="center"/>
              <w:rPr>
                <w:rFonts w:ascii="Times New Roman" w:hAnsi="Times New Roman" w:cs="Times New Roman"/>
                <w:b/>
                <w:color w:val="auto"/>
                <w:sz w:val="22"/>
                <w:szCs w:val="22"/>
                <w:lang w:eastAsia="en-US"/>
              </w:rPr>
            </w:pPr>
          </w:p>
        </w:tc>
        <w:tc>
          <w:tcPr>
            <w:tcW w:w="1255" w:type="pct"/>
          </w:tcPr>
          <w:p w:rsidR="00AE0687" w:rsidRPr="00DD770E" w:rsidRDefault="00AE0687" w:rsidP="00DD770E">
            <w:pPr>
              <w:ind w:right="20"/>
              <w:jc w:val="center"/>
              <w:rPr>
                <w:rFonts w:ascii="Times New Roman" w:hAnsi="Times New Roman" w:cs="Times New Roman"/>
                <w:b/>
                <w:color w:val="auto"/>
                <w:sz w:val="22"/>
                <w:szCs w:val="22"/>
                <w:lang w:eastAsia="en-US"/>
              </w:rPr>
            </w:pPr>
          </w:p>
        </w:tc>
      </w:tr>
      <w:tr w:rsidR="00AE0687" w:rsidRPr="00DD770E" w:rsidTr="0088585F">
        <w:tc>
          <w:tcPr>
            <w:tcW w:w="207" w:type="pct"/>
          </w:tcPr>
          <w:p w:rsidR="00AE0687" w:rsidRPr="00DD770E" w:rsidRDefault="00AE0687" w:rsidP="00DD770E">
            <w:pPr>
              <w:ind w:right="20"/>
              <w:jc w:val="both"/>
              <w:rPr>
                <w:rFonts w:ascii="Times New Roman" w:hAnsi="Times New Roman" w:cs="Times New Roman"/>
                <w:color w:val="0D0D0D" w:themeColor="text1" w:themeTint="F2"/>
                <w:sz w:val="22"/>
                <w:szCs w:val="22"/>
              </w:rPr>
            </w:pPr>
            <w:r w:rsidRPr="00DD770E">
              <w:rPr>
                <w:rFonts w:ascii="Times New Roman" w:hAnsi="Times New Roman" w:cs="Times New Roman"/>
                <w:color w:val="0D0D0D" w:themeColor="text1" w:themeTint="F2"/>
                <w:sz w:val="22"/>
                <w:szCs w:val="22"/>
              </w:rPr>
              <w:t>12.</w:t>
            </w:r>
          </w:p>
        </w:tc>
        <w:tc>
          <w:tcPr>
            <w:tcW w:w="2082" w:type="pct"/>
          </w:tcPr>
          <w:p w:rsidR="00AE0687" w:rsidRPr="00DD770E" w:rsidRDefault="00AE0687" w:rsidP="00DD770E">
            <w:pPr>
              <w:ind w:right="20"/>
              <w:rPr>
                <w:rFonts w:ascii="Times New Roman" w:hAnsi="Times New Roman" w:cs="Times New Roman"/>
                <w:color w:val="0D0D0D" w:themeColor="text1" w:themeTint="F2"/>
                <w:sz w:val="22"/>
                <w:szCs w:val="22"/>
              </w:rPr>
            </w:pPr>
            <w:r w:rsidRPr="00DD770E">
              <w:rPr>
                <w:rFonts w:ascii="Times New Roman" w:hAnsi="Times New Roman" w:cs="Times New Roman"/>
                <w:color w:val="0D0D0D" w:themeColor="text1" w:themeTint="F2"/>
                <w:sz w:val="22"/>
                <w:szCs w:val="22"/>
              </w:rPr>
              <w:t>Информатизация образовательных отношений</w:t>
            </w:r>
          </w:p>
        </w:tc>
        <w:tc>
          <w:tcPr>
            <w:tcW w:w="1456" w:type="pct"/>
          </w:tcPr>
          <w:p w:rsidR="00AE0687" w:rsidRPr="00DD770E" w:rsidRDefault="00AE0687" w:rsidP="00DD770E">
            <w:pPr>
              <w:ind w:right="20"/>
              <w:jc w:val="center"/>
              <w:rPr>
                <w:rFonts w:ascii="Times New Roman" w:hAnsi="Times New Roman" w:cs="Times New Roman"/>
                <w:b/>
                <w:color w:val="auto"/>
                <w:sz w:val="22"/>
                <w:szCs w:val="22"/>
                <w:lang w:eastAsia="en-US"/>
              </w:rPr>
            </w:pPr>
          </w:p>
        </w:tc>
        <w:tc>
          <w:tcPr>
            <w:tcW w:w="1255" w:type="pct"/>
          </w:tcPr>
          <w:p w:rsidR="00AE0687" w:rsidRPr="00DD770E" w:rsidRDefault="00AE0687" w:rsidP="00DD770E">
            <w:pPr>
              <w:ind w:right="20"/>
              <w:jc w:val="center"/>
              <w:rPr>
                <w:rFonts w:ascii="Times New Roman" w:hAnsi="Times New Roman" w:cs="Times New Roman"/>
                <w:b/>
                <w:color w:val="auto"/>
                <w:sz w:val="22"/>
                <w:szCs w:val="22"/>
                <w:lang w:eastAsia="en-US"/>
              </w:rPr>
            </w:pPr>
          </w:p>
        </w:tc>
      </w:tr>
      <w:tr w:rsidR="00AE0687" w:rsidRPr="00DD770E" w:rsidTr="0088585F">
        <w:tc>
          <w:tcPr>
            <w:tcW w:w="207" w:type="pct"/>
          </w:tcPr>
          <w:p w:rsidR="00AE0687" w:rsidRPr="00DD770E" w:rsidRDefault="00AE0687" w:rsidP="00DD770E">
            <w:pPr>
              <w:ind w:right="20"/>
              <w:jc w:val="both"/>
              <w:rPr>
                <w:rFonts w:ascii="Times New Roman" w:hAnsi="Times New Roman" w:cs="Times New Roman"/>
                <w:color w:val="0D0D0D" w:themeColor="text1" w:themeTint="F2"/>
                <w:sz w:val="22"/>
                <w:szCs w:val="22"/>
              </w:rPr>
            </w:pPr>
            <w:r w:rsidRPr="00DD770E">
              <w:rPr>
                <w:rFonts w:ascii="Times New Roman" w:hAnsi="Times New Roman" w:cs="Times New Roman"/>
                <w:color w:val="0D0D0D" w:themeColor="text1" w:themeTint="F2"/>
                <w:sz w:val="22"/>
                <w:szCs w:val="22"/>
              </w:rPr>
              <w:t>13.</w:t>
            </w:r>
          </w:p>
        </w:tc>
        <w:tc>
          <w:tcPr>
            <w:tcW w:w="2082" w:type="pct"/>
          </w:tcPr>
          <w:p w:rsidR="00AE0687" w:rsidRPr="00DD770E" w:rsidRDefault="00AE0687" w:rsidP="00C13DC0">
            <w:pPr>
              <w:suppressAutoHyphens/>
              <w:ind w:right="-57"/>
              <w:rPr>
                <w:rFonts w:ascii="Times New Roman" w:hAnsi="Times New Roman" w:cs="Times New Roman"/>
                <w:color w:val="0D0D0D" w:themeColor="text1" w:themeTint="F2"/>
                <w:sz w:val="22"/>
                <w:szCs w:val="22"/>
              </w:rPr>
            </w:pPr>
            <w:r w:rsidRPr="00DD770E">
              <w:rPr>
                <w:rFonts w:ascii="Times New Roman" w:hAnsi="Times New Roman" w:cs="Times New Roman"/>
                <w:color w:val="auto"/>
                <w:sz w:val="22"/>
                <w:szCs w:val="22"/>
                <w:lang w:eastAsia="ar-SA"/>
              </w:rPr>
              <w:t>Материально-техническая оснащенность ОУ</w:t>
            </w:r>
          </w:p>
        </w:tc>
        <w:tc>
          <w:tcPr>
            <w:tcW w:w="1456" w:type="pct"/>
          </w:tcPr>
          <w:p w:rsidR="00AE0687" w:rsidRPr="00DD770E" w:rsidRDefault="00AE0687" w:rsidP="00DD770E">
            <w:pPr>
              <w:ind w:right="20"/>
              <w:jc w:val="center"/>
              <w:rPr>
                <w:rFonts w:ascii="Times New Roman" w:hAnsi="Times New Roman" w:cs="Times New Roman"/>
                <w:b/>
                <w:color w:val="auto"/>
                <w:sz w:val="22"/>
                <w:szCs w:val="22"/>
                <w:lang w:eastAsia="en-US"/>
              </w:rPr>
            </w:pPr>
          </w:p>
        </w:tc>
        <w:tc>
          <w:tcPr>
            <w:tcW w:w="1255" w:type="pct"/>
          </w:tcPr>
          <w:p w:rsidR="00AE0687" w:rsidRPr="00DD770E" w:rsidRDefault="00AE0687" w:rsidP="00DD770E">
            <w:pPr>
              <w:ind w:right="20"/>
              <w:jc w:val="center"/>
              <w:rPr>
                <w:rFonts w:ascii="Times New Roman" w:hAnsi="Times New Roman" w:cs="Times New Roman"/>
                <w:b/>
                <w:color w:val="auto"/>
                <w:sz w:val="22"/>
                <w:szCs w:val="22"/>
                <w:lang w:eastAsia="en-US"/>
              </w:rPr>
            </w:pPr>
          </w:p>
        </w:tc>
      </w:tr>
      <w:tr w:rsidR="00AE0687" w:rsidRPr="00DD770E" w:rsidTr="0088585F">
        <w:tc>
          <w:tcPr>
            <w:tcW w:w="207" w:type="pct"/>
          </w:tcPr>
          <w:p w:rsidR="00AE0687" w:rsidRPr="00DD770E" w:rsidRDefault="00AE0687" w:rsidP="00DD770E">
            <w:pPr>
              <w:ind w:right="20"/>
              <w:jc w:val="both"/>
              <w:rPr>
                <w:rFonts w:ascii="Times New Roman" w:hAnsi="Times New Roman" w:cs="Times New Roman"/>
                <w:color w:val="0D0D0D" w:themeColor="text1" w:themeTint="F2"/>
                <w:sz w:val="22"/>
                <w:szCs w:val="22"/>
              </w:rPr>
            </w:pPr>
            <w:r w:rsidRPr="00DD770E">
              <w:rPr>
                <w:rFonts w:ascii="Times New Roman" w:hAnsi="Times New Roman" w:cs="Times New Roman"/>
                <w:color w:val="0D0D0D" w:themeColor="text1" w:themeTint="F2"/>
                <w:sz w:val="22"/>
                <w:szCs w:val="22"/>
              </w:rPr>
              <w:t>14.</w:t>
            </w:r>
          </w:p>
        </w:tc>
        <w:tc>
          <w:tcPr>
            <w:tcW w:w="2082" w:type="pct"/>
          </w:tcPr>
          <w:p w:rsidR="00AE0687" w:rsidRPr="00DD770E" w:rsidRDefault="00AE0687" w:rsidP="00DD770E">
            <w:pPr>
              <w:ind w:right="20"/>
              <w:rPr>
                <w:rFonts w:ascii="Times New Roman" w:hAnsi="Times New Roman" w:cs="Times New Roman"/>
                <w:color w:val="0D0D0D" w:themeColor="text1" w:themeTint="F2"/>
                <w:sz w:val="22"/>
                <w:szCs w:val="22"/>
              </w:rPr>
            </w:pPr>
            <w:r w:rsidRPr="00DD770E">
              <w:rPr>
                <w:rFonts w:ascii="Times New Roman" w:hAnsi="Times New Roman" w:cs="Times New Roman"/>
                <w:color w:val="0D0D0D" w:themeColor="text1" w:themeTint="F2"/>
                <w:sz w:val="22"/>
                <w:szCs w:val="22"/>
              </w:rPr>
              <w:t>Работа администрации ОУ</w:t>
            </w:r>
          </w:p>
        </w:tc>
        <w:tc>
          <w:tcPr>
            <w:tcW w:w="1456" w:type="pct"/>
          </w:tcPr>
          <w:p w:rsidR="00AE0687" w:rsidRPr="00DD770E" w:rsidRDefault="00AE0687" w:rsidP="00DD770E">
            <w:pPr>
              <w:ind w:right="20"/>
              <w:jc w:val="center"/>
              <w:rPr>
                <w:rFonts w:ascii="Times New Roman" w:hAnsi="Times New Roman" w:cs="Times New Roman"/>
                <w:b/>
                <w:color w:val="auto"/>
                <w:sz w:val="22"/>
                <w:szCs w:val="22"/>
                <w:lang w:eastAsia="en-US"/>
              </w:rPr>
            </w:pPr>
          </w:p>
        </w:tc>
        <w:tc>
          <w:tcPr>
            <w:tcW w:w="1255" w:type="pct"/>
          </w:tcPr>
          <w:p w:rsidR="00AE0687" w:rsidRPr="00DD770E" w:rsidRDefault="00AE0687" w:rsidP="00DD770E">
            <w:pPr>
              <w:ind w:right="20"/>
              <w:jc w:val="center"/>
              <w:rPr>
                <w:rFonts w:ascii="Times New Roman" w:hAnsi="Times New Roman" w:cs="Times New Roman"/>
                <w:b/>
                <w:color w:val="auto"/>
                <w:sz w:val="22"/>
                <w:szCs w:val="22"/>
                <w:lang w:eastAsia="en-US"/>
              </w:rPr>
            </w:pPr>
          </w:p>
        </w:tc>
      </w:tr>
      <w:tr w:rsidR="00AE0687" w:rsidRPr="00DD770E" w:rsidTr="0088585F">
        <w:tc>
          <w:tcPr>
            <w:tcW w:w="207" w:type="pct"/>
          </w:tcPr>
          <w:p w:rsidR="00AE0687" w:rsidRPr="00DD770E" w:rsidRDefault="00AE0687" w:rsidP="00DD770E">
            <w:pPr>
              <w:ind w:right="20"/>
              <w:jc w:val="both"/>
              <w:rPr>
                <w:rFonts w:ascii="Times New Roman" w:hAnsi="Times New Roman" w:cs="Times New Roman"/>
                <w:color w:val="0D0D0D" w:themeColor="text1" w:themeTint="F2"/>
                <w:sz w:val="22"/>
                <w:szCs w:val="22"/>
              </w:rPr>
            </w:pPr>
            <w:r w:rsidRPr="00DD770E">
              <w:rPr>
                <w:rFonts w:ascii="Times New Roman" w:hAnsi="Times New Roman" w:cs="Times New Roman"/>
                <w:color w:val="0D0D0D" w:themeColor="text1" w:themeTint="F2"/>
                <w:sz w:val="22"/>
                <w:szCs w:val="22"/>
              </w:rPr>
              <w:t>15.</w:t>
            </w:r>
          </w:p>
        </w:tc>
        <w:tc>
          <w:tcPr>
            <w:tcW w:w="2082" w:type="pct"/>
          </w:tcPr>
          <w:p w:rsidR="00AE0687" w:rsidRPr="00DD770E" w:rsidRDefault="00AE0687" w:rsidP="00DD770E">
            <w:pPr>
              <w:ind w:right="20"/>
              <w:rPr>
                <w:rFonts w:ascii="Times New Roman" w:hAnsi="Times New Roman" w:cs="Times New Roman"/>
                <w:color w:val="0D0D0D" w:themeColor="text1" w:themeTint="F2"/>
                <w:sz w:val="22"/>
                <w:szCs w:val="22"/>
              </w:rPr>
            </w:pPr>
            <w:r w:rsidRPr="00DD770E">
              <w:rPr>
                <w:rFonts w:ascii="Times New Roman" w:hAnsi="Times New Roman" w:cs="Times New Roman"/>
                <w:color w:val="0D0D0D" w:themeColor="text1" w:themeTint="F2"/>
                <w:sz w:val="22"/>
                <w:szCs w:val="22"/>
              </w:rPr>
              <w:t>Возможность участия родителей в управлении ОУ</w:t>
            </w:r>
          </w:p>
        </w:tc>
        <w:tc>
          <w:tcPr>
            <w:tcW w:w="1456" w:type="pct"/>
          </w:tcPr>
          <w:p w:rsidR="00AE0687" w:rsidRPr="00DD770E" w:rsidRDefault="00AE0687" w:rsidP="00DD770E">
            <w:pPr>
              <w:ind w:right="20"/>
              <w:jc w:val="center"/>
              <w:rPr>
                <w:rFonts w:ascii="Times New Roman" w:hAnsi="Times New Roman" w:cs="Times New Roman"/>
                <w:b/>
                <w:color w:val="auto"/>
                <w:sz w:val="22"/>
                <w:szCs w:val="22"/>
                <w:lang w:eastAsia="en-US"/>
              </w:rPr>
            </w:pPr>
          </w:p>
        </w:tc>
        <w:tc>
          <w:tcPr>
            <w:tcW w:w="1255" w:type="pct"/>
          </w:tcPr>
          <w:p w:rsidR="00AE0687" w:rsidRPr="00DD770E" w:rsidRDefault="00AE0687" w:rsidP="00DD770E">
            <w:pPr>
              <w:ind w:right="20"/>
              <w:jc w:val="center"/>
              <w:rPr>
                <w:rFonts w:ascii="Times New Roman" w:hAnsi="Times New Roman" w:cs="Times New Roman"/>
                <w:b/>
                <w:color w:val="auto"/>
                <w:sz w:val="22"/>
                <w:szCs w:val="22"/>
                <w:lang w:eastAsia="en-US"/>
              </w:rPr>
            </w:pPr>
          </w:p>
        </w:tc>
      </w:tr>
      <w:tr w:rsidR="00AE0687" w:rsidRPr="00DD770E" w:rsidTr="0088585F">
        <w:tc>
          <w:tcPr>
            <w:tcW w:w="207" w:type="pct"/>
          </w:tcPr>
          <w:p w:rsidR="00AE0687" w:rsidRPr="00DD770E" w:rsidRDefault="00AE0687" w:rsidP="00DD770E">
            <w:pPr>
              <w:ind w:right="20"/>
              <w:jc w:val="both"/>
              <w:rPr>
                <w:rFonts w:ascii="Times New Roman" w:hAnsi="Times New Roman" w:cs="Times New Roman"/>
                <w:color w:val="0D0D0D" w:themeColor="text1" w:themeTint="F2"/>
                <w:sz w:val="22"/>
                <w:szCs w:val="22"/>
              </w:rPr>
            </w:pPr>
            <w:r w:rsidRPr="00DD770E">
              <w:rPr>
                <w:rFonts w:ascii="Times New Roman" w:hAnsi="Times New Roman" w:cs="Times New Roman"/>
                <w:color w:val="0D0D0D" w:themeColor="text1" w:themeTint="F2"/>
                <w:sz w:val="22"/>
                <w:szCs w:val="22"/>
              </w:rPr>
              <w:t>16.</w:t>
            </w:r>
          </w:p>
        </w:tc>
        <w:tc>
          <w:tcPr>
            <w:tcW w:w="2082" w:type="pct"/>
          </w:tcPr>
          <w:p w:rsidR="00AE0687" w:rsidRPr="00DD770E" w:rsidRDefault="00AE0687" w:rsidP="00DD770E">
            <w:pPr>
              <w:ind w:right="20"/>
              <w:rPr>
                <w:rFonts w:ascii="Times New Roman" w:hAnsi="Times New Roman" w:cs="Times New Roman"/>
                <w:color w:val="0D0D0D" w:themeColor="text1" w:themeTint="F2"/>
                <w:sz w:val="22"/>
                <w:szCs w:val="22"/>
              </w:rPr>
            </w:pPr>
            <w:r w:rsidRPr="00DD770E">
              <w:rPr>
                <w:rFonts w:ascii="Times New Roman" w:hAnsi="Times New Roman" w:cs="Times New Roman"/>
                <w:color w:val="0D0D0D" w:themeColor="text1" w:themeTint="F2"/>
                <w:sz w:val="22"/>
                <w:szCs w:val="22"/>
              </w:rPr>
              <w:t>Доступность информации об учебном процессе</w:t>
            </w:r>
          </w:p>
        </w:tc>
        <w:tc>
          <w:tcPr>
            <w:tcW w:w="1456" w:type="pct"/>
          </w:tcPr>
          <w:p w:rsidR="00AE0687" w:rsidRPr="00DD770E" w:rsidRDefault="00AE0687" w:rsidP="00DD770E">
            <w:pPr>
              <w:ind w:right="20"/>
              <w:jc w:val="center"/>
              <w:rPr>
                <w:rFonts w:ascii="Times New Roman" w:hAnsi="Times New Roman" w:cs="Times New Roman"/>
                <w:b/>
                <w:color w:val="auto"/>
                <w:sz w:val="22"/>
                <w:szCs w:val="22"/>
                <w:lang w:eastAsia="en-US"/>
              </w:rPr>
            </w:pPr>
          </w:p>
        </w:tc>
        <w:tc>
          <w:tcPr>
            <w:tcW w:w="1255" w:type="pct"/>
          </w:tcPr>
          <w:p w:rsidR="00AE0687" w:rsidRPr="00DD770E" w:rsidRDefault="00AE0687" w:rsidP="00DD770E">
            <w:pPr>
              <w:ind w:right="20"/>
              <w:jc w:val="center"/>
              <w:rPr>
                <w:rFonts w:ascii="Times New Roman" w:hAnsi="Times New Roman" w:cs="Times New Roman"/>
                <w:b/>
                <w:color w:val="auto"/>
                <w:sz w:val="22"/>
                <w:szCs w:val="22"/>
                <w:lang w:eastAsia="en-US"/>
              </w:rPr>
            </w:pPr>
          </w:p>
        </w:tc>
      </w:tr>
      <w:tr w:rsidR="00AE0687" w:rsidRPr="00DD770E" w:rsidTr="0088585F">
        <w:tc>
          <w:tcPr>
            <w:tcW w:w="207" w:type="pct"/>
          </w:tcPr>
          <w:p w:rsidR="00AE0687" w:rsidRPr="00DD770E" w:rsidRDefault="00AE0687" w:rsidP="00DD770E">
            <w:pPr>
              <w:ind w:right="20"/>
              <w:jc w:val="both"/>
              <w:rPr>
                <w:rFonts w:ascii="Times New Roman" w:hAnsi="Times New Roman" w:cs="Times New Roman"/>
                <w:color w:val="0D0D0D" w:themeColor="text1" w:themeTint="F2"/>
                <w:sz w:val="22"/>
                <w:szCs w:val="22"/>
              </w:rPr>
            </w:pPr>
            <w:r w:rsidRPr="00DD770E">
              <w:rPr>
                <w:rFonts w:ascii="Times New Roman" w:hAnsi="Times New Roman" w:cs="Times New Roman"/>
                <w:color w:val="0D0D0D" w:themeColor="text1" w:themeTint="F2"/>
                <w:sz w:val="22"/>
                <w:szCs w:val="22"/>
              </w:rPr>
              <w:t>17.</w:t>
            </w:r>
          </w:p>
        </w:tc>
        <w:tc>
          <w:tcPr>
            <w:tcW w:w="2082" w:type="pct"/>
          </w:tcPr>
          <w:p w:rsidR="00AE0687" w:rsidRPr="00DD770E" w:rsidRDefault="00AE0687" w:rsidP="00DD770E">
            <w:pPr>
              <w:ind w:right="20"/>
              <w:rPr>
                <w:rFonts w:ascii="Times New Roman" w:hAnsi="Times New Roman" w:cs="Times New Roman"/>
                <w:color w:val="0D0D0D" w:themeColor="text1" w:themeTint="F2"/>
                <w:sz w:val="22"/>
                <w:szCs w:val="22"/>
              </w:rPr>
            </w:pPr>
            <w:r w:rsidRPr="00DD770E">
              <w:rPr>
                <w:rFonts w:ascii="Times New Roman" w:hAnsi="Times New Roman" w:cs="Times New Roman"/>
                <w:color w:val="0D0D0D" w:themeColor="text1" w:themeTint="F2"/>
                <w:sz w:val="22"/>
                <w:szCs w:val="22"/>
              </w:rPr>
              <w:t xml:space="preserve">   Развитие самоуправления  учащихся</w:t>
            </w:r>
          </w:p>
        </w:tc>
        <w:tc>
          <w:tcPr>
            <w:tcW w:w="1456" w:type="pct"/>
          </w:tcPr>
          <w:p w:rsidR="00AE0687" w:rsidRPr="00DD770E" w:rsidRDefault="00AE0687" w:rsidP="00DD770E">
            <w:pPr>
              <w:ind w:right="20"/>
              <w:jc w:val="center"/>
              <w:rPr>
                <w:rFonts w:ascii="Times New Roman" w:hAnsi="Times New Roman" w:cs="Times New Roman"/>
                <w:b/>
                <w:color w:val="auto"/>
                <w:sz w:val="22"/>
                <w:szCs w:val="22"/>
                <w:lang w:eastAsia="en-US"/>
              </w:rPr>
            </w:pPr>
          </w:p>
        </w:tc>
        <w:tc>
          <w:tcPr>
            <w:tcW w:w="1255" w:type="pct"/>
          </w:tcPr>
          <w:p w:rsidR="00AE0687" w:rsidRPr="00DD770E" w:rsidRDefault="00AE0687" w:rsidP="00DD770E">
            <w:pPr>
              <w:ind w:right="20"/>
              <w:jc w:val="center"/>
              <w:rPr>
                <w:rFonts w:ascii="Times New Roman" w:hAnsi="Times New Roman" w:cs="Times New Roman"/>
                <w:b/>
                <w:color w:val="auto"/>
                <w:sz w:val="22"/>
                <w:szCs w:val="22"/>
                <w:lang w:eastAsia="en-US"/>
              </w:rPr>
            </w:pPr>
          </w:p>
        </w:tc>
      </w:tr>
      <w:tr w:rsidR="00AE0687" w:rsidRPr="00DD770E" w:rsidTr="0088585F">
        <w:tc>
          <w:tcPr>
            <w:tcW w:w="207" w:type="pct"/>
          </w:tcPr>
          <w:p w:rsidR="00AE0687" w:rsidRPr="00DD770E" w:rsidRDefault="00AE0687" w:rsidP="00DD770E">
            <w:pPr>
              <w:ind w:right="20"/>
              <w:jc w:val="both"/>
              <w:rPr>
                <w:rFonts w:ascii="Times New Roman" w:hAnsi="Times New Roman" w:cs="Times New Roman"/>
                <w:color w:val="0D0D0D" w:themeColor="text1" w:themeTint="F2"/>
                <w:sz w:val="22"/>
                <w:szCs w:val="22"/>
              </w:rPr>
            </w:pPr>
            <w:r w:rsidRPr="00DD770E">
              <w:rPr>
                <w:rFonts w:ascii="Times New Roman" w:hAnsi="Times New Roman" w:cs="Times New Roman"/>
                <w:color w:val="0D0D0D" w:themeColor="text1" w:themeTint="F2"/>
                <w:sz w:val="22"/>
                <w:szCs w:val="22"/>
              </w:rPr>
              <w:t>18.</w:t>
            </w:r>
          </w:p>
        </w:tc>
        <w:tc>
          <w:tcPr>
            <w:tcW w:w="2082" w:type="pct"/>
          </w:tcPr>
          <w:p w:rsidR="00AE0687" w:rsidRPr="00DD770E" w:rsidRDefault="00AE0687" w:rsidP="00DD770E">
            <w:pPr>
              <w:ind w:right="20"/>
              <w:rPr>
                <w:rFonts w:ascii="Times New Roman" w:hAnsi="Times New Roman" w:cs="Times New Roman"/>
                <w:color w:val="0D0D0D" w:themeColor="text1" w:themeTint="F2"/>
                <w:sz w:val="22"/>
                <w:szCs w:val="22"/>
              </w:rPr>
            </w:pPr>
            <w:r w:rsidRPr="00DD770E">
              <w:rPr>
                <w:rFonts w:ascii="Times New Roman" w:hAnsi="Times New Roman" w:cs="Times New Roman"/>
                <w:color w:val="0D0D0D" w:themeColor="text1" w:themeTint="F2"/>
                <w:sz w:val="22"/>
                <w:szCs w:val="22"/>
              </w:rPr>
              <w:t>Успехи на конкурсах  и другие достижения ОУ</w:t>
            </w:r>
          </w:p>
        </w:tc>
        <w:tc>
          <w:tcPr>
            <w:tcW w:w="1456" w:type="pct"/>
          </w:tcPr>
          <w:p w:rsidR="00AE0687" w:rsidRPr="00DD770E" w:rsidRDefault="00AE0687" w:rsidP="00DD770E">
            <w:pPr>
              <w:ind w:right="20"/>
              <w:jc w:val="center"/>
              <w:rPr>
                <w:rFonts w:ascii="Times New Roman" w:hAnsi="Times New Roman" w:cs="Times New Roman"/>
                <w:b/>
                <w:color w:val="auto"/>
                <w:sz w:val="22"/>
                <w:szCs w:val="22"/>
                <w:lang w:eastAsia="en-US"/>
              </w:rPr>
            </w:pPr>
          </w:p>
        </w:tc>
        <w:tc>
          <w:tcPr>
            <w:tcW w:w="1255" w:type="pct"/>
          </w:tcPr>
          <w:p w:rsidR="00AE0687" w:rsidRPr="00DD770E" w:rsidRDefault="00AE0687" w:rsidP="00DD770E">
            <w:pPr>
              <w:ind w:right="20"/>
              <w:jc w:val="center"/>
              <w:rPr>
                <w:rFonts w:ascii="Times New Roman" w:hAnsi="Times New Roman" w:cs="Times New Roman"/>
                <w:b/>
                <w:color w:val="auto"/>
                <w:sz w:val="22"/>
                <w:szCs w:val="22"/>
                <w:lang w:eastAsia="en-US"/>
              </w:rPr>
            </w:pPr>
          </w:p>
        </w:tc>
      </w:tr>
      <w:tr w:rsidR="00E342D6" w:rsidRPr="00DD770E" w:rsidTr="0088585F">
        <w:tc>
          <w:tcPr>
            <w:tcW w:w="207" w:type="pct"/>
          </w:tcPr>
          <w:p w:rsidR="00E342D6" w:rsidRPr="00DD770E" w:rsidRDefault="00E342D6" w:rsidP="00DD770E">
            <w:pPr>
              <w:ind w:right="20"/>
              <w:jc w:val="both"/>
              <w:rPr>
                <w:rFonts w:ascii="Times New Roman" w:hAnsi="Times New Roman" w:cs="Times New Roman"/>
                <w:color w:val="0D0D0D" w:themeColor="text1" w:themeTint="F2"/>
                <w:sz w:val="22"/>
                <w:szCs w:val="22"/>
              </w:rPr>
            </w:pPr>
            <w:r w:rsidRPr="00DD770E">
              <w:rPr>
                <w:rFonts w:ascii="Times New Roman" w:hAnsi="Times New Roman" w:cs="Times New Roman"/>
                <w:color w:val="0D0D0D" w:themeColor="text1" w:themeTint="F2"/>
                <w:sz w:val="22"/>
                <w:szCs w:val="22"/>
              </w:rPr>
              <w:t>19.</w:t>
            </w:r>
          </w:p>
        </w:tc>
        <w:tc>
          <w:tcPr>
            <w:tcW w:w="2082" w:type="pct"/>
          </w:tcPr>
          <w:p w:rsidR="00E342D6" w:rsidRPr="00DD770E" w:rsidRDefault="00E342D6" w:rsidP="00DD770E">
            <w:pPr>
              <w:ind w:right="20"/>
              <w:rPr>
                <w:rFonts w:ascii="Times New Roman" w:hAnsi="Times New Roman" w:cs="Times New Roman"/>
                <w:color w:val="0D0D0D" w:themeColor="text1" w:themeTint="F2"/>
                <w:sz w:val="22"/>
                <w:szCs w:val="22"/>
              </w:rPr>
            </w:pPr>
            <w:r w:rsidRPr="00DD770E">
              <w:rPr>
                <w:rFonts w:ascii="Times New Roman" w:hAnsi="Times New Roman" w:cs="Times New Roman"/>
                <w:color w:val="0D0D0D" w:themeColor="text1" w:themeTint="F2"/>
                <w:sz w:val="22"/>
                <w:szCs w:val="22"/>
              </w:rPr>
              <w:t>Педагогический коллектив ОУ</w:t>
            </w:r>
          </w:p>
        </w:tc>
        <w:tc>
          <w:tcPr>
            <w:tcW w:w="1456" w:type="pct"/>
          </w:tcPr>
          <w:p w:rsidR="00E342D6" w:rsidRPr="00DD770E" w:rsidRDefault="00E342D6" w:rsidP="00DD770E">
            <w:pPr>
              <w:ind w:right="20"/>
              <w:jc w:val="center"/>
              <w:rPr>
                <w:rFonts w:ascii="Times New Roman" w:hAnsi="Times New Roman" w:cs="Times New Roman"/>
                <w:b/>
                <w:color w:val="auto"/>
                <w:sz w:val="22"/>
                <w:szCs w:val="22"/>
                <w:lang w:eastAsia="en-US"/>
              </w:rPr>
            </w:pPr>
          </w:p>
        </w:tc>
        <w:tc>
          <w:tcPr>
            <w:tcW w:w="1255" w:type="pct"/>
          </w:tcPr>
          <w:p w:rsidR="00E342D6" w:rsidRPr="00DD770E" w:rsidRDefault="00E342D6" w:rsidP="00DD770E">
            <w:pPr>
              <w:ind w:right="20"/>
              <w:jc w:val="center"/>
              <w:rPr>
                <w:rFonts w:ascii="Times New Roman" w:hAnsi="Times New Roman" w:cs="Times New Roman"/>
                <w:b/>
                <w:color w:val="auto"/>
                <w:sz w:val="22"/>
                <w:szCs w:val="22"/>
                <w:lang w:eastAsia="en-US"/>
              </w:rPr>
            </w:pPr>
          </w:p>
        </w:tc>
      </w:tr>
      <w:tr w:rsidR="00E342D6" w:rsidRPr="00DD770E" w:rsidTr="0088585F">
        <w:tc>
          <w:tcPr>
            <w:tcW w:w="207" w:type="pct"/>
          </w:tcPr>
          <w:p w:rsidR="00E342D6" w:rsidRPr="00DD770E" w:rsidRDefault="00E342D6" w:rsidP="00DD770E">
            <w:pPr>
              <w:ind w:right="20"/>
              <w:jc w:val="both"/>
              <w:rPr>
                <w:rFonts w:ascii="Times New Roman" w:hAnsi="Times New Roman" w:cs="Times New Roman"/>
                <w:color w:val="0D0D0D" w:themeColor="text1" w:themeTint="F2"/>
                <w:sz w:val="22"/>
                <w:szCs w:val="22"/>
              </w:rPr>
            </w:pPr>
            <w:r w:rsidRPr="00DD770E">
              <w:rPr>
                <w:rFonts w:ascii="Times New Roman" w:hAnsi="Times New Roman" w:cs="Times New Roman"/>
                <w:color w:val="0D0D0D" w:themeColor="text1" w:themeTint="F2"/>
                <w:sz w:val="22"/>
                <w:szCs w:val="22"/>
              </w:rPr>
              <w:t>20.</w:t>
            </w:r>
          </w:p>
        </w:tc>
        <w:tc>
          <w:tcPr>
            <w:tcW w:w="2082" w:type="pct"/>
          </w:tcPr>
          <w:p w:rsidR="00E342D6" w:rsidRPr="00DD770E" w:rsidRDefault="00E342D6" w:rsidP="00DD770E">
            <w:pPr>
              <w:ind w:right="20"/>
              <w:rPr>
                <w:rFonts w:ascii="Times New Roman" w:hAnsi="Times New Roman" w:cs="Times New Roman"/>
                <w:color w:val="0D0D0D" w:themeColor="text1" w:themeTint="F2"/>
                <w:sz w:val="22"/>
                <w:szCs w:val="22"/>
              </w:rPr>
            </w:pPr>
            <w:r w:rsidRPr="00DD770E">
              <w:rPr>
                <w:rFonts w:ascii="Times New Roman" w:hAnsi="Times New Roman" w:cs="Times New Roman"/>
                <w:color w:val="0D0D0D" w:themeColor="text1" w:themeTint="F2"/>
                <w:sz w:val="22"/>
                <w:szCs w:val="22"/>
              </w:rPr>
              <w:t>Инновационная деятельность (медиаобразование)</w:t>
            </w:r>
          </w:p>
        </w:tc>
        <w:tc>
          <w:tcPr>
            <w:tcW w:w="1456" w:type="pct"/>
          </w:tcPr>
          <w:p w:rsidR="00E342D6" w:rsidRPr="00DD770E" w:rsidRDefault="00E342D6" w:rsidP="00DD770E">
            <w:pPr>
              <w:ind w:right="20"/>
              <w:jc w:val="center"/>
              <w:rPr>
                <w:rFonts w:ascii="Times New Roman" w:hAnsi="Times New Roman" w:cs="Times New Roman"/>
                <w:b/>
                <w:color w:val="auto"/>
                <w:sz w:val="22"/>
                <w:szCs w:val="22"/>
                <w:lang w:eastAsia="en-US"/>
              </w:rPr>
            </w:pPr>
          </w:p>
        </w:tc>
        <w:tc>
          <w:tcPr>
            <w:tcW w:w="1255" w:type="pct"/>
          </w:tcPr>
          <w:p w:rsidR="00E342D6" w:rsidRPr="00DD770E" w:rsidRDefault="00E342D6" w:rsidP="00DD770E">
            <w:pPr>
              <w:ind w:right="20"/>
              <w:jc w:val="center"/>
              <w:rPr>
                <w:rFonts w:ascii="Times New Roman" w:hAnsi="Times New Roman" w:cs="Times New Roman"/>
                <w:b/>
                <w:color w:val="auto"/>
                <w:sz w:val="22"/>
                <w:szCs w:val="22"/>
                <w:lang w:eastAsia="en-US"/>
              </w:rPr>
            </w:pPr>
          </w:p>
        </w:tc>
      </w:tr>
      <w:tr w:rsidR="00E342D6" w:rsidRPr="00DD770E" w:rsidTr="0088585F">
        <w:trPr>
          <w:trHeight w:val="251"/>
        </w:trPr>
        <w:tc>
          <w:tcPr>
            <w:tcW w:w="207" w:type="pct"/>
          </w:tcPr>
          <w:p w:rsidR="00E342D6" w:rsidRPr="00DD770E" w:rsidRDefault="00E342D6" w:rsidP="00DD770E">
            <w:pPr>
              <w:ind w:right="20"/>
              <w:jc w:val="both"/>
              <w:rPr>
                <w:rFonts w:ascii="Times New Roman" w:hAnsi="Times New Roman" w:cs="Times New Roman"/>
                <w:color w:val="0D0D0D" w:themeColor="text1" w:themeTint="F2"/>
                <w:sz w:val="22"/>
                <w:szCs w:val="22"/>
              </w:rPr>
            </w:pPr>
          </w:p>
        </w:tc>
        <w:tc>
          <w:tcPr>
            <w:tcW w:w="2082" w:type="pct"/>
          </w:tcPr>
          <w:p w:rsidR="00E342D6" w:rsidRPr="00DD770E" w:rsidRDefault="00E342D6" w:rsidP="00DD770E">
            <w:pPr>
              <w:ind w:right="20"/>
              <w:rPr>
                <w:rFonts w:ascii="Times New Roman" w:hAnsi="Times New Roman" w:cs="Times New Roman"/>
                <w:b/>
                <w:i/>
                <w:color w:val="auto"/>
                <w:sz w:val="22"/>
                <w:szCs w:val="22"/>
              </w:rPr>
            </w:pPr>
            <w:r w:rsidRPr="00DD770E">
              <w:rPr>
                <w:rFonts w:ascii="Times New Roman" w:hAnsi="Times New Roman" w:cs="Times New Roman"/>
                <w:b/>
                <w:i/>
                <w:color w:val="auto"/>
                <w:sz w:val="22"/>
                <w:szCs w:val="22"/>
              </w:rPr>
              <w:t>Уровень удовлетворенности</w:t>
            </w:r>
          </w:p>
        </w:tc>
        <w:tc>
          <w:tcPr>
            <w:tcW w:w="1456" w:type="pct"/>
          </w:tcPr>
          <w:p w:rsidR="00E342D6" w:rsidRPr="00DD770E" w:rsidRDefault="00E342D6" w:rsidP="004103E6">
            <w:pPr>
              <w:ind w:right="20"/>
              <w:jc w:val="center"/>
              <w:rPr>
                <w:rFonts w:ascii="Times New Roman" w:hAnsi="Times New Roman" w:cs="Times New Roman"/>
                <w:b/>
                <w:i/>
                <w:color w:val="auto"/>
                <w:sz w:val="22"/>
                <w:szCs w:val="22"/>
              </w:rPr>
            </w:pPr>
          </w:p>
        </w:tc>
        <w:tc>
          <w:tcPr>
            <w:tcW w:w="1255" w:type="pct"/>
          </w:tcPr>
          <w:p w:rsidR="00E342D6" w:rsidRPr="00DD770E" w:rsidRDefault="00E342D6" w:rsidP="00DD770E">
            <w:pPr>
              <w:ind w:right="20"/>
              <w:jc w:val="center"/>
              <w:rPr>
                <w:rFonts w:ascii="Times New Roman" w:hAnsi="Times New Roman" w:cs="Times New Roman"/>
                <w:b/>
                <w:i/>
                <w:color w:val="auto"/>
                <w:sz w:val="22"/>
                <w:szCs w:val="22"/>
              </w:rPr>
            </w:pPr>
          </w:p>
        </w:tc>
      </w:tr>
    </w:tbl>
    <w:p w:rsidR="00760F50" w:rsidRPr="00DD770E" w:rsidRDefault="00760F50" w:rsidP="00DD770E">
      <w:pPr>
        <w:ind w:left="20" w:right="20" w:firstLine="720"/>
        <w:jc w:val="both"/>
        <w:rPr>
          <w:rFonts w:ascii="Times New Roman" w:hAnsi="Times New Roman" w:cs="Times New Roman"/>
          <w:color w:val="0D0D0D" w:themeColor="text1" w:themeTint="F2"/>
          <w:sz w:val="22"/>
          <w:szCs w:val="22"/>
        </w:rPr>
      </w:pPr>
      <w:r w:rsidRPr="00DD770E">
        <w:rPr>
          <w:rFonts w:ascii="Times New Roman" w:hAnsi="Times New Roman" w:cs="Times New Roman"/>
          <w:color w:val="0D0D0D" w:themeColor="text1" w:themeTint="F2"/>
          <w:sz w:val="22"/>
          <w:szCs w:val="22"/>
        </w:rPr>
        <w:lastRenderedPageBreak/>
        <w:t>Родители</w:t>
      </w:r>
      <w:r w:rsidR="00A16893" w:rsidRPr="00DD770E">
        <w:rPr>
          <w:rFonts w:ascii="Times New Roman" w:hAnsi="Times New Roman" w:cs="Times New Roman"/>
          <w:color w:val="0D0D0D" w:themeColor="text1" w:themeTint="F2"/>
          <w:sz w:val="22"/>
          <w:szCs w:val="22"/>
        </w:rPr>
        <w:t xml:space="preserve"> в большинстве </w:t>
      </w:r>
      <w:r w:rsidRPr="00DD770E">
        <w:rPr>
          <w:rFonts w:ascii="Times New Roman" w:hAnsi="Times New Roman" w:cs="Times New Roman"/>
          <w:color w:val="0D0D0D" w:themeColor="text1" w:themeTint="F2"/>
          <w:sz w:val="22"/>
          <w:szCs w:val="22"/>
        </w:rPr>
        <w:t xml:space="preserve"> удовлетворены качеством предоставляемых услуг. Работа </w:t>
      </w:r>
      <w:r w:rsidR="00EC56EB" w:rsidRPr="00DD770E">
        <w:rPr>
          <w:rFonts w:ascii="Times New Roman" w:hAnsi="Times New Roman" w:cs="Times New Roman"/>
          <w:color w:val="0D0D0D" w:themeColor="text1" w:themeTint="F2"/>
          <w:sz w:val="22"/>
          <w:szCs w:val="22"/>
        </w:rPr>
        <w:t xml:space="preserve">педагогического коллектива </w:t>
      </w:r>
      <w:r w:rsidRPr="00DD770E">
        <w:rPr>
          <w:rFonts w:ascii="Times New Roman" w:hAnsi="Times New Roman" w:cs="Times New Roman"/>
          <w:color w:val="0D0D0D" w:themeColor="text1" w:themeTint="F2"/>
          <w:sz w:val="22"/>
          <w:szCs w:val="22"/>
        </w:rPr>
        <w:t xml:space="preserve">является </w:t>
      </w:r>
      <w:r w:rsidR="00A16893" w:rsidRPr="00DD770E">
        <w:rPr>
          <w:rFonts w:ascii="Times New Roman" w:hAnsi="Times New Roman" w:cs="Times New Roman"/>
          <w:color w:val="0D0D0D" w:themeColor="text1" w:themeTint="F2"/>
          <w:sz w:val="22"/>
          <w:szCs w:val="22"/>
        </w:rPr>
        <w:t xml:space="preserve">достаточно </w:t>
      </w:r>
      <w:r w:rsidRPr="00DD770E">
        <w:rPr>
          <w:rFonts w:ascii="Times New Roman" w:hAnsi="Times New Roman" w:cs="Times New Roman"/>
          <w:color w:val="0D0D0D" w:themeColor="text1" w:themeTint="F2"/>
          <w:sz w:val="22"/>
          <w:szCs w:val="22"/>
        </w:rPr>
        <w:t>продуктивной, эффективной и удовлетворяет большую часть родительской общественности.</w:t>
      </w:r>
    </w:p>
    <w:p w:rsidR="00760F50" w:rsidRPr="00DD770E" w:rsidRDefault="00760F50" w:rsidP="00DD770E">
      <w:pPr>
        <w:ind w:left="20" w:right="20" w:firstLine="700"/>
        <w:jc w:val="both"/>
        <w:rPr>
          <w:rFonts w:ascii="Times New Roman" w:hAnsi="Times New Roman" w:cs="Times New Roman"/>
          <w:color w:val="0D0D0D" w:themeColor="text1" w:themeTint="F2"/>
          <w:sz w:val="22"/>
          <w:szCs w:val="22"/>
        </w:rPr>
      </w:pPr>
      <w:r w:rsidRPr="00DD770E">
        <w:rPr>
          <w:rFonts w:ascii="Times New Roman" w:hAnsi="Times New Roman" w:cs="Times New Roman"/>
          <w:color w:val="0D0D0D" w:themeColor="text1" w:themeTint="F2"/>
          <w:sz w:val="22"/>
          <w:szCs w:val="22"/>
        </w:rPr>
        <w:t xml:space="preserve">Таким образом, исходя из обработки социологического опроса родителей, мы получили </w:t>
      </w:r>
      <w:r w:rsidR="00A16893" w:rsidRPr="00DD770E">
        <w:rPr>
          <w:rFonts w:ascii="Times New Roman" w:hAnsi="Times New Roman" w:cs="Times New Roman"/>
          <w:color w:val="0D0D0D" w:themeColor="text1" w:themeTint="F2"/>
          <w:sz w:val="22"/>
          <w:szCs w:val="22"/>
        </w:rPr>
        <w:t xml:space="preserve">положительные </w:t>
      </w:r>
      <w:r w:rsidRPr="00DD770E">
        <w:rPr>
          <w:rFonts w:ascii="Times New Roman" w:hAnsi="Times New Roman" w:cs="Times New Roman"/>
          <w:color w:val="0D0D0D" w:themeColor="text1" w:themeTint="F2"/>
          <w:sz w:val="22"/>
          <w:szCs w:val="22"/>
        </w:rPr>
        <w:t>показатели удовлетворённости родителей по предложенным показателям, что позволяет сделать вывод о том, что большинство родительской общественности удовлетворены деятельностью образовательного учреждения.</w:t>
      </w:r>
    </w:p>
    <w:p w:rsidR="00760F50" w:rsidRPr="00DD770E" w:rsidRDefault="00760F50" w:rsidP="00DD770E">
      <w:pPr>
        <w:ind w:left="20" w:right="20" w:firstLine="700"/>
        <w:jc w:val="both"/>
        <w:rPr>
          <w:rFonts w:ascii="Times New Roman" w:hAnsi="Times New Roman" w:cs="Times New Roman"/>
          <w:color w:val="0D0D0D" w:themeColor="text1" w:themeTint="F2"/>
          <w:sz w:val="22"/>
          <w:szCs w:val="22"/>
        </w:rPr>
      </w:pPr>
      <w:r w:rsidRPr="00DD770E">
        <w:rPr>
          <w:rFonts w:ascii="Times New Roman" w:hAnsi="Times New Roman" w:cs="Times New Roman"/>
          <w:color w:val="0D0D0D" w:themeColor="text1" w:themeTint="F2"/>
          <w:sz w:val="22"/>
          <w:szCs w:val="22"/>
        </w:rPr>
        <w:t>Также необходимо отметить те стороны жизнедеятельности образовательного учреждения, в отношении которых следует усилить работу, а именно:</w:t>
      </w:r>
    </w:p>
    <w:p w:rsidR="00760F50" w:rsidRPr="00DD770E" w:rsidRDefault="00760F50" w:rsidP="00DD770E">
      <w:pPr>
        <w:numPr>
          <w:ilvl w:val="0"/>
          <w:numId w:val="7"/>
        </w:numPr>
        <w:tabs>
          <w:tab w:val="left" w:pos="1061"/>
        </w:tabs>
        <w:ind w:left="20" w:firstLine="700"/>
        <w:jc w:val="both"/>
        <w:rPr>
          <w:rFonts w:ascii="Times New Roman" w:hAnsi="Times New Roman" w:cs="Times New Roman"/>
          <w:color w:val="0D0D0D" w:themeColor="text1" w:themeTint="F2"/>
          <w:sz w:val="22"/>
          <w:szCs w:val="22"/>
        </w:rPr>
      </w:pPr>
      <w:r w:rsidRPr="00DD770E">
        <w:rPr>
          <w:rFonts w:ascii="Times New Roman" w:hAnsi="Times New Roman" w:cs="Times New Roman"/>
          <w:color w:val="0D0D0D" w:themeColor="text1" w:themeTint="F2"/>
          <w:sz w:val="22"/>
          <w:szCs w:val="22"/>
        </w:rPr>
        <w:t>привлечение родителей к активному участию в управлении школой;</w:t>
      </w:r>
    </w:p>
    <w:p w:rsidR="00760F50" w:rsidRPr="00DD770E" w:rsidRDefault="00760F50" w:rsidP="00DD770E">
      <w:pPr>
        <w:numPr>
          <w:ilvl w:val="0"/>
          <w:numId w:val="7"/>
        </w:numPr>
        <w:tabs>
          <w:tab w:val="left" w:pos="1033"/>
        </w:tabs>
        <w:ind w:left="20" w:right="20" w:firstLine="700"/>
        <w:jc w:val="both"/>
        <w:rPr>
          <w:rFonts w:ascii="Times New Roman" w:hAnsi="Times New Roman" w:cs="Times New Roman"/>
          <w:color w:val="0D0D0D" w:themeColor="text1" w:themeTint="F2"/>
          <w:sz w:val="22"/>
          <w:szCs w:val="22"/>
        </w:rPr>
      </w:pPr>
      <w:r w:rsidRPr="00DD770E">
        <w:rPr>
          <w:rFonts w:ascii="Times New Roman" w:hAnsi="Times New Roman" w:cs="Times New Roman"/>
          <w:color w:val="0D0D0D" w:themeColor="text1" w:themeTint="F2"/>
          <w:sz w:val="22"/>
          <w:szCs w:val="22"/>
        </w:rPr>
        <w:t>активное привлечение родителей к использованию электронных ресурсов, как средства получения информации, поддержки связи с учителями, педагогами, администрацией школы, благодаря чему можно повысить уровень информированности родителей достижениями ре</w:t>
      </w:r>
      <w:r w:rsidR="00AE0687" w:rsidRPr="00DD770E">
        <w:rPr>
          <w:rFonts w:ascii="Times New Roman" w:hAnsi="Times New Roman" w:cs="Times New Roman"/>
          <w:color w:val="0D0D0D" w:themeColor="text1" w:themeTint="F2"/>
          <w:sz w:val="22"/>
          <w:szCs w:val="22"/>
        </w:rPr>
        <w:t>бёнка и возникающими проблемами.</w:t>
      </w:r>
    </w:p>
    <w:p w:rsidR="00AE0687" w:rsidRPr="00DD770E" w:rsidRDefault="00AE0687" w:rsidP="00DD770E">
      <w:pPr>
        <w:tabs>
          <w:tab w:val="left" w:pos="1033"/>
        </w:tabs>
        <w:ind w:left="720" w:right="20"/>
        <w:jc w:val="both"/>
        <w:rPr>
          <w:rFonts w:ascii="Times New Roman" w:hAnsi="Times New Roman" w:cs="Times New Roman"/>
          <w:color w:val="0D0D0D" w:themeColor="text1" w:themeTint="F2"/>
          <w:sz w:val="22"/>
          <w:szCs w:val="22"/>
        </w:rPr>
      </w:pPr>
    </w:p>
    <w:p w:rsidR="00A16893" w:rsidRPr="00DD770E" w:rsidRDefault="00760F50" w:rsidP="00DD770E">
      <w:pPr>
        <w:ind w:left="20" w:right="20" w:firstLine="700"/>
        <w:jc w:val="both"/>
        <w:rPr>
          <w:rFonts w:ascii="Times New Roman" w:hAnsi="Times New Roman" w:cs="Times New Roman"/>
          <w:b/>
          <w:color w:val="0D0D0D" w:themeColor="text1" w:themeTint="F2"/>
          <w:sz w:val="22"/>
          <w:szCs w:val="22"/>
        </w:rPr>
      </w:pPr>
      <w:r w:rsidRPr="00DD770E">
        <w:rPr>
          <w:rFonts w:ascii="Times New Roman" w:hAnsi="Times New Roman" w:cs="Times New Roman"/>
          <w:b/>
          <w:color w:val="0D0D0D" w:themeColor="text1" w:themeTint="F2"/>
          <w:sz w:val="22"/>
          <w:szCs w:val="22"/>
        </w:rPr>
        <w:t>В качестве общих рекомендаций по повышению удовлетворённости качеством образования</w:t>
      </w:r>
      <w:r w:rsidR="0014044D" w:rsidRPr="00DD770E">
        <w:rPr>
          <w:rFonts w:ascii="Times New Roman" w:hAnsi="Times New Roman" w:cs="Times New Roman"/>
          <w:b/>
          <w:color w:val="0D0D0D" w:themeColor="text1" w:themeTint="F2"/>
          <w:sz w:val="22"/>
          <w:szCs w:val="22"/>
        </w:rPr>
        <w:t>,</w:t>
      </w:r>
      <w:r w:rsidRPr="00DD770E">
        <w:rPr>
          <w:rFonts w:ascii="Times New Roman" w:hAnsi="Times New Roman" w:cs="Times New Roman"/>
          <w:b/>
          <w:color w:val="0D0D0D" w:themeColor="text1" w:themeTint="F2"/>
          <w:sz w:val="22"/>
          <w:szCs w:val="22"/>
        </w:rPr>
        <w:t xml:space="preserve"> </w:t>
      </w:r>
      <w:r w:rsidR="0014044D" w:rsidRPr="00DD770E">
        <w:rPr>
          <w:rFonts w:ascii="Times New Roman" w:hAnsi="Times New Roman" w:cs="Times New Roman"/>
          <w:b/>
          <w:color w:val="0D0D0D" w:themeColor="text1" w:themeTint="F2"/>
          <w:sz w:val="22"/>
          <w:szCs w:val="22"/>
        </w:rPr>
        <w:t>озвученные</w:t>
      </w:r>
      <w:r w:rsidRPr="00DD770E">
        <w:rPr>
          <w:rFonts w:ascii="Times New Roman" w:hAnsi="Times New Roman" w:cs="Times New Roman"/>
          <w:b/>
          <w:color w:val="0D0D0D" w:themeColor="text1" w:themeTint="F2"/>
          <w:sz w:val="22"/>
          <w:szCs w:val="22"/>
        </w:rPr>
        <w:t xml:space="preserve"> </w:t>
      </w:r>
      <w:r w:rsidR="00A16893" w:rsidRPr="00DD770E">
        <w:rPr>
          <w:rFonts w:ascii="Times New Roman" w:hAnsi="Times New Roman" w:cs="Times New Roman"/>
          <w:b/>
          <w:color w:val="0D0D0D" w:themeColor="text1" w:themeTint="F2"/>
          <w:sz w:val="22"/>
          <w:szCs w:val="22"/>
        </w:rPr>
        <w:t>родителями</w:t>
      </w:r>
      <w:r w:rsidR="0014044D" w:rsidRPr="00DD770E">
        <w:rPr>
          <w:rFonts w:ascii="Times New Roman" w:hAnsi="Times New Roman" w:cs="Times New Roman"/>
          <w:b/>
          <w:color w:val="0D0D0D" w:themeColor="text1" w:themeTint="F2"/>
          <w:sz w:val="22"/>
          <w:szCs w:val="22"/>
        </w:rPr>
        <w:t>:</w:t>
      </w:r>
    </w:p>
    <w:p w:rsidR="00760F50" w:rsidRPr="00DD770E" w:rsidRDefault="0014044D" w:rsidP="00DD770E">
      <w:pPr>
        <w:ind w:left="20" w:right="20"/>
        <w:jc w:val="both"/>
        <w:rPr>
          <w:rFonts w:ascii="Times New Roman" w:hAnsi="Times New Roman" w:cs="Times New Roman"/>
          <w:color w:val="0D0D0D" w:themeColor="text1" w:themeTint="F2"/>
          <w:sz w:val="22"/>
          <w:szCs w:val="22"/>
        </w:rPr>
      </w:pPr>
      <w:r w:rsidRPr="00DD770E">
        <w:rPr>
          <w:rFonts w:ascii="Times New Roman" w:hAnsi="Times New Roman" w:cs="Times New Roman"/>
          <w:color w:val="0D0D0D" w:themeColor="text1" w:themeTint="F2"/>
          <w:sz w:val="22"/>
          <w:szCs w:val="22"/>
        </w:rPr>
        <w:t xml:space="preserve">1. </w:t>
      </w:r>
      <w:r w:rsidR="00760F50" w:rsidRPr="00DD770E">
        <w:rPr>
          <w:rFonts w:ascii="Times New Roman" w:hAnsi="Times New Roman" w:cs="Times New Roman"/>
          <w:color w:val="0D0D0D" w:themeColor="text1" w:themeTint="F2"/>
          <w:sz w:val="22"/>
          <w:szCs w:val="22"/>
        </w:rPr>
        <w:t>Решение кадровых проблем, улучшение професс</w:t>
      </w:r>
      <w:r w:rsidRPr="00DD770E">
        <w:rPr>
          <w:rFonts w:ascii="Times New Roman" w:hAnsi="Times New Roman" w:cs="Times New Roman"/>
          <w:color w:val="0D0D0D" w:themeColor="text1" w:themeTint="F2"/>
          <w:sz w:val="22"/>
          <w:szCs w:val="22"/>
        </w:rPr>
        <w:t>иональной подготовки педагогов.</w:t>
      </w:r>
    </w:p>
    <w:p w:rsidR="00760F50" w:rsidRPr="00DD770E" w:rsidRDefault="0014044D" w:rsidP="00DD770E">
      <w:pPr>
        <w:tabs>
          <w:tab w:val="left" w:pos="721"/>
        </w:tabs>
        <w:ind w:right="20"/>
        <w:jc w:val="both"/>
        <w:rPr>
          <w:rFonts w:ascii="Times New Roman" w:hAnsi="Times New Roman" w:cs="Times New Roman"/>
          <w:color w:val="0D0D0D" w:themeColor="text1" w:themeTint="F2"/>
          <w:sz w:val="22"/>
          <w:szCs w:val="22"/>
        </w:rPr>
      </w:pPr>
      <w:r w:rsidRPr="00DD770E">
        <w:rPr>
          <w:rFonts w:ascii="Times New Roman" w:hAnsi="Times New Roman" w:cs="Times New Roman"/>
          <w:color w:val="0D0D0D" w:themeColor="text1" w:themeTint="F2"/>
          <w:sz w:val="22"/>
          <w:szCs w:val="22"/>
        </w:rPr>
        <w:t xml:space="preserve">2. </w:t>
      </w:r>
      <w:r w:rsidR="00760F50" w:rsidRPr="00DD770E">
        <w:rPr>
          <w:rFonts w:ascii="Times New Roman" w:hAnsi="Times New Roman" w:cs="Times New Roman"/>
          <w:color w:val="0D0D0D" w:themeColor="text1" w:themeTint="F2"/>
          <w:sz w:val="22"/>
          <w:szCs w:val="22"/>
        </w:rPr>
        <w:t>Повышение эффективности системы оценки знаний учащихся, применение индивидуального подхода в обучении.</w:t>
      </w:r>
    </w:p>
    <w:p w:rsidR="00760F50" w:rsidRPr="00DD770E" w:rsidRDefault="0014044D" w:rsidP="00DD770E">
      <w:pPr>
        <w:tabs>
          <w:tab w:val="left" w:pos="730"/>
        </w:tabs>
        <w:ind w:left="20" w:right="20"/>
        <w:jc w:val="both"/>
        <w:rPr>
          <w:rFonts w:ascii="Times New Roman" w:hAnsi="Times New Roman" w:cs="Times New Roman"/>
          <w:color w:val="0D0D0D" w:themeColor="text1" w:themeTint="F2"/>
          <w:sz w:val="22"/>
          <w:szCs w:val="22"/>
        </w:rPr>
      </w:pPr>
      <w:r w:rsidRPr="00DD770E">
        <w:rPr>
          <w:rFonts w:ascii="Times New Roman" w:hAnsi="Times New Roman" w:cs="Times New Roman"/>
          <w:color w:val="0D0D0D" w:themeColor="text1" w:themeTint="F2"/>
          <w:sz w:val="22"/>
          <w:szCs w:val="22"/>
        </w:rPr>
        <w:t xml:space="preserve">3. </w:t>
      </w:r>
      <w:r w:rsidR="00760F50" w:rsidRPr="00DD770E">
        <w:rPr>
          <w:rFonts w:ascii="Times New Roman" w:hAnsi="Times New Roman" w:cs="Times New Roman"/>
          <w:color w:val="0D0D0D" w:themeColor="text1" w:themeTint="F2"/>
          <w:sz w:val="22"/>
          <w:szCs w:val="22"/>
        </w:rPr>
        <w:t>Обновление материально-технической и учебно-методической базы школы: обеспечение современными техническими средствами обучения, наглядным</w:t>
      </w:r>
      <w:r w:rsidRPr="00DD770E">
        <w:rPr>
          <w:rFonts w:ascii="Times New Roman" w:hAnsi="Times New Roman" w:cs="Times New Roman"/>
          <w:color w:val="0D0D0D" w:themeColor="text1" w:themeTint="F2"/>
          <w:sz w:val="22"/>
          <w:szCs w:val="22"/>
        </w:rPr>
        <w:t xml:space="preserve">и пособиями и приборами; ремонт </w:t>
      </w:r>
      <w:r w:rsidR="00760F50" w:rsidRPr="00DD770E">
        <w:rPr>
          <w:rFonts w:ascii="Times New Roman" w:hAnsi="Times New Roman" w:cs="Times New Roman"/>
          <w:color w:val="0D0D0D" w:themeColor="text1" w:themeTint="F2"/>
          <w:sz w:val="22"/>
          <w:szCs w:val="22"/>
        </w:rPr>
        <w:t>классов.</w:t>
      </w:r>
    </w:p>
    <w:p w:rsidR="00AE0687" w:rsidRPr="00DD770E" w:rsidRDefault="00AE0687" w:rsidP="00DD770E">
      <w:pPr>
        <w:tabs>
          <w:tab w:val="left" w:pos="730"/>
        </w:tabs>
        <w:ind w:left="20" w:right="20"/>
        <w:jc w:val="both"/>
        <w:rPr>
          <w:rFonts w:ascii="Times New Roman" w:hAnsi="Times New Roman" w:cs="Times New Roman"/>
          <w:color w:val="0D0D0D" w:themeColor="text1" w:themeTint="F2"/>
          <w:sz w:val="22"/>
          <w:szCs w:val="22"/>
        </w:rPr>
      </w:pPr>
    </w:p>
    <w:p w:rsidR="008D304C" w:rsidRPr="00DD770E" w:rsidRDefault="00AE0687" w:rsidP="004103E6">
      <w:pPr>
        <w:tabs>
          <w:tab w:val="left" w:pos="730"/>
        </w:tabs>
        <w:ind w:left="20" w:right="20"/>
        <w:jc w:val="both"/>
        <w:rPr>
          <w:rFonts w:ascii="Times New Roman" w:hAnsi="Times New Roman" w:cs="Times New Roman"/>
          <w:color w:val="0D0D0D" w:themeColor="text1" w:themeTint="F2"/>
          <w:sz w:val="22"/>
          <w:szCs w:val="22"/>
        </w:rPr>
      </w:pPr>
      <w:r w:rsidRPr="00DD770E">
        <w:rPr>
          <w:rFonts w:ascii="Times New Roman" w:hAnsi="Times New Roman" w:cs="Times New Roman"/>
          <w:color w:val="0D0D0D" w:themeColor="text1" w:themeTint="F2"/>
          <w:sz w:val="22"/>
          <w:szCs w:val="22"/>
        </w:rPr>
        <w:t>4. Усиление контроля за безопасностью и поведен</w:t>
      </w:r>
      <w:r w:rsidR="004103E6">
        <w:rPr>
          <w:rFonts w:ascii="Times New Roman" w:hAnsi="Times New Roman" w:cs="Times New Roman"/>
          <w:color w:val="0D0D0D" w:themeColor="text1" w:themeTint="F2"/>
          <w:sz w:val="22"/>
          <w:szCs w:val="22"/>
        </w:rPr>
        <w:t>ием учащихся, качеством питания.</w:t>
      </w:r>
    </w:p>
    <w:p w:rsidR="008D304C" w:rsidRDefault="008D304C" w:rsidP="00DD770E">
      <w:pPr>
        <w:tabs>
          <w:tab w:val="left" w:pos="730"/>
        </w:tabs>
        <w:ind w:left="20" w:right="20"/>
        <w:jc w:val="both"/>
        <w:rPr>
          <w:rFonts w:ascii="Times New Roman" w:hAnsi="Times New Roman" w:cs="Times New Roman"/>
          <w:color w:val="0D0D0D" w:themeColor="text1" w:themeTint="F2"/>
          <w:sz w:val="22"/>
          <w:szCs w:val="22"/>
        </w:rPr>
      </w:pPr>
    </w:p>
    <w:p w:rsidR="009926A2" w:rsidRDefault="009926A2" w:rsidP="00DD770E">
      <w:pPr>
        <w:tabs>
          <w:tab w:val="left" w:pos="730"/>
        </w:tabs>
        <w:ind w:left="20" w:right="20"/>
        <w:jc w:val="both"/>
        <w:rPr>
          <w:rFonts w:ascii="Times New Roman" w:hAnsi="Times New Roman" w:cs="Times New Roman"/>
          <w:color w:val="0D0D0D" w:themeColor="text1" w:themeTint="F2"/>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7565"/>
        <w:gridCol w:w="2540"/>
        <w:gridCol w:w="1978"/>
        <w:gridCol w:w="2111"/>
      </w:tblGrid>
      <w:tr w:rsidR="009C697C" w:rsidRPr="00DD770E" w:rsidTr="004103A4">
        <w:trPr>
          <w:trHeight w:val="503"/>
        </w:trPr>
        <w:tc>
          <w:tcPr>
            <w:tcW w:w="200" w:type="pct"/>
            <w:tcBorders>
              <w:top w:val="single" w:sz="4" w:space="0" w:color="auto"/>
              <w:left w:val="single" w:sz="4" w:space="0" w:color="auto"/>
              <w:bottom w:val="single" w:sz="4" w:space="0" w:color="auto"/>
              <w:right w:val="single" w:sz="4" w:space="0" w:color="auto"/>
            </w:tcBorders>
            <w:hideMark/>
          </w:tcPr>
          <w:p w:rsidR="000C1C16" w:rsidRPr="00DD770E" w:rsidRDefault="000C1C16" w:rsidP="00DD770E">
            <w:pPr>
              <w:jc w:val="center"/>
              <w:rPr>
                <w:rFonts w:ascii="Times New Roman" w:hAnsi="Times New Roman" w:cs="Times New Roman"/>
                <w:color w:val="auto"/>
                <w:sz w:val="22"/>
                <w:szCs w:val="22"/>
                <w:lang w:eastAsia="en-US"/>
              </w:rPr>
            </w:pPr>
          </w:p>
        </w:tc>
        <w:tc>
          <w:tcPr>
            <w:tcW w:w="2558" w:type="pct"/>
            <w:tcBorders>
              <w:top w:val="single" w:sz="4" w:space="0" w:color="auto"/>
              <w:left w:val="single" w:sz="4" w:space="0" w:color="auto"/>
              <w:bottom w:val="single" w:sz="4" w:space="0" w:color="auto"/>
              <w:right w:val="single" w:sz="4" w:space="0" w:color="auto"/>
            </w:tcBorders>
            <w:hideMark/>
          </w:tcPr>
          <w:p w:rsidR="000C1C16" w:rsidRPr="00DD770E" w:rsidRDefault="000C1C16" w:rsidP="00DD770E">
            <w:pPr>
              <w:jc w:val="center"/>
              <w:rPr>
                <w:rFonts w:ascii="Times New Roman" w:hAnsi="Times New Roman" w:cs="Times New Roman"/>
                <w:color w:val="auto"/>
                <w:sz w:val="22"/>
                <w:szCs w:val="22"/>
                <w:lang w:eastAsia="en-US"/>
              </w:rPr>
            </w:pPr>
            <w:r w:rsidRPr="00DD770E">
              <w:rPr>
                <w:rFonts w:ascii="Times New Roman" w:hAnsi="Times New Roman" w:cs="Times New Roman"/>
                <w:color w:val="auto"/>
                <w:sz w:val="22"/>
                <w:szCs w:val="22"/>
                <w:lang w:eastAsia="en-US"/>
              </w:rPr>
              <w:t>Удовлетворены ли Вы качеством подготовки по учебным предметам</w:t>
            </w:r>
          </w:p>
          <w:p w:rsidR="000C1C16" w:rsidRPr="00DD770E" w:rsidRDefault="000C1C16" w:rsidP="00DD770E">
            <w:pPr>
              <w:jc w:val="center"/>
              <w:rPr>
                <w:rFonts w:ascii="Times New Roman" w:hAnsi="Times New Roman" w:cs="Times New Roman"/>
                <w:color w:val="auto"/>
                <w:sz w:val="22"/>
                <w:szCs w:val="22"/>
                <w:lang w:eastAsia="en-US"/>
              </w:rPr>
            </w:pPr>
            <w:r w:rsidRPr="00DD770E">
              <w:rPr>
                <w:rFonts w:ascii="Times New Roman" w:hAnsi="Times New Roman" w:cs="Times New Roman"/>
                <w:color w:val="auto"/>
                <w:sz w:val="22"/>
                <w:szCs w:val="22"/>
                <w:lang w:eastAsia="en-US"/>
              </w:rPr>
              <w:t>1-4 классы</w:t>
            </w:r>
          </w:p>
        </w:tc>
        <w:tc>
          <w:tcPr>
            <w:tcW w:w="859" w:type="pct"/>
            <w:tcBorders>
              <w:top w:val="single" w:sz="4" w:space="0" w:color="auto"/>
              <w:left w:val="single" w:sz="4" w:space="0" w:color="auto"/>
              <w:bottom w:val="single" w:sz="4" w:space="0" w:color="auto"/>
              <w:right w:val="single" w:sz="4" w:space="0" w:color="auto"/>
            </w:tcBorders>
          </w:tcPr>
          <w:p w:rsidR="000C1C16" w:rsidRPr="00DD770E" w:rsidRDefault="000C1C16" w:rsidP="00DD770E">
            <w:pPr>
              <w:jc w:val="center"/>
              <w:rPr>
                <w:rFonts w:ascii="Times New Roman" w:hAnsi="Times New Roman" w:cs="Times New Roman"/>
                <w:color w:val="auto"/>
                <w:sz w:val="22"/>
                <w:szCs w:val="22"/>
                <w:lang w:eastAsia="en-US"/>
              </w:rPr>
            </w:pPr>
            <w:r w:rsidRPr="00DD770E">
              <w:rPr>
                <w:rFonts w:ascii="Times New Roman" w:hAnsi="Times New Roman" w:cs="Times New Roman"/>
                <w:color w:val="auto"/>
                <w:sz w:val="22"/>
                <w:szCs w:val="22"/>
                <w:lang w:eastAsia="en-US"/>
              </w:rPr>
              <w:t xml:space="preserve">Удовлетворен </w:t>
            </w:r>
          </w:p>
          <w:p w:rsidR="000C1C16" w:rsidRPr="00DD770E" w:rsidRDefault="000C1C16" w:rsidP="00DD770E">
            <w:pPr>
              <w:jc w:val="center"/>
              <w:rPr>
                <w:rFonts w:ascii="Times New Roman" w:hAnsi="Times New Roman" w:cs="Times New Roman"/>
                <w:color w:val="auto"/>
                <w:sz w:val="22"/>
                <w:szCs w:val="22"/>
                <w:lang w:eastAsia="en-US"/>
              </w:rPr>
            </w:pPr>
          </w:p>
        </w:tc>
        <w:tc>
          <w:tcPr>
            <w:tcW w:w="669" w:type="pct"/>
            <w:tcBorders>
              <w:top w:val="single" w:sz="4" w:space="0" w:color="auto"/>
              <w:left w:val="single" w:sz="4" w:space="0" w:color="auto"/>
              <w:bottom w:val="single" w:sz="4" w:space="0" w:color="auto"/>
              <w:right w:val="single" w:sz="4" w:space="0" w:color="auto"/>
            </w:tcBorders>
          </w:tcPr>
          <w:p w:rsidR="000C1C16" w:rsidRPr="00DD770E" w:rsidRDefault="000C1C16" w:rsidP="00DD770E">
            <w:pPr>
              <w:jc w:val="center"/>
              <w:rPr>
                <w:rFonts w:ascii="Times New Roman" w:hAnsi="Times New Roman" w:cs="Times New Roman"/>
                <w:color w:val="auto"/>
                <w:sz w:val="22"/>
                <w:szCs w:val="22"/>
                <w:lang w:eastAsia="en-US"/>
              </w:rPr>
            </w:pPr>
            <w:r w:rsidRPr="00DD770E">
              <w:rPr>
                <w:rFonts w:ascii="Times New Roman" w:hAnsi="Times New Roman" w:cs="Times New Roman"/>
                <w:color w:val="auto"/>
                <w:sz w:val="22"/>
                <w:szCs w:val="22"/>
                <w:lang w:eastAsia="en-US"/>
              </w:rPr>
              <w:t>Частично удовлетворен</w:t>
            </w:r>
          </w:p>
          <w:p w:rsidR="000C1C16" w:rsidRPr="00DD770E" w:rsidRDefault="000C1C16" w:rsidP="00DD770E">
            <w:pPr>
              <w:jc w:val="center"/>
              <w:rPr>
                <w:rFonts w:ascii="Times New Roman" w:hAnsi="Times New Roman" w:cs="Times New Roman"/>
                <w:color w:val="auto"/>
                <w:sz w:val="22"/>
                <w:szCs w:val="22"/>
                <w:lang w:eastAsia="en-US"/>
              </w:rPr>
            </w:pPr>
          </w:p>
        </w:tc>
        <w:tc>
          <w:tcPr>
            <w:tcW w:w="714" w:type="pct"/>
            <w:tcBorders>
              <w:top w:val="single" w:sz="4" w:space="0" w:color="auto"/>
              <w:left w:val="single" w:sz="4" w:space="0" w:color="auto"/>
              <w:bottom w:val="single" w:sz="4" w:space="0" w:color="auto"/>
              <w:right w:val="single" w:sz="4" w:space="0" w:color="auto"/>
            </w:tcBorders>
          </w:tcPr>
          <w:p w:rsidR="000C1C16" w:rsidRPr="00DD770E" w:rsidRDefault="000C1C16" w:rsidP="00DD770E">
            <w:pPr>
              <w:jc w:val="center"/>
              <w:rPr>
                <w:rFonts w:ascii="Times New Roman" w:hAnsi="Times New Roman" w:cs="Times New Roman"/>
                <w:color w:val="auto"/>
                <w:sz w:val="22"/>
                <w:szCs w:val="22"/>
                <w:lang w:eastAsia="en-US"/>
              </w:rPr>
            </w:pPr>
            <w:r w:rsidRPr="00DD770E">
              <w:rPr>
                <w:rFonts w:ascii="Times New Roman" w:hAnsi="Times New Roman" w:cs="Times New Roman"/>
                <w:color w:val="auto"/>
                <w:sz w:val="22"/>
                <w:szCs w:val="22"/>
                <w:lang w:eastAsia="en-US"/>
              </w:rPr>
              <w:t>Не удовлетворен</w:t>
            </w:r>
          </w:p>
          <w:p w:rsidR="000C1C16" w:rsidRPr="00DD770E" w:rsidRDefault="000C1C16" w:rsidP="00DD770E">
            <w:pPr>
              <w:jc w:val="center"/>
              <w:rPr>
                <w:rFonts w:ascii="Times New Roman" w:hAnsi="Times New Roman" w:cs="Times New Roman"/>
                <w:color w:val="auto"/>
                <w:sz w:val="22"/>
                <w:szCs w:val="22"/>
                <w:lang w:eastAsia="en-US"/>
              </w:rPr>
            </w:pPr>
          </w:p>
        </w:tc>
      </w:tr>
      <w:tr w:rsidR="009C697C" w:rsidRPr="00DD770E" w:rsidTr="004103A4">
        <w:trPr>
          <w:trHeight w:val="503"/>
        </w:trPr>
        <w:tc>
          <w:tcPr>
            <w:tcW w:w="5000" w:type="pct"/>
            <w:gridSpan w:val="5"/>
            <w:tcBorders>
              <w:top w:val="single" w:sz="4" w:space="0" w:color="auto"/>
              <w:left w:val="single" w:sz="4" w:space="0" w:color="auto"/>
              <w:bottom w:val="single" w:sz="4" w:space="0" w:color="auto"/>
              <w:right w:val="single" w:sz="4" w:space="0" w:color="auto"/>
            </w:tcBorders>
          </w:tcPr>
          <w:p w:rsidR="000C1C16" w:rsidRPr="00DD770E" w:rsidRDefault="000C1C16" w:rsidP="00DD770E">
            <w:pPr>
              <w:jc w:val="center"/>
              <w:rPr>
                <w:rFonts w:ascii="Times New Roman" w:hAnsi="Times New Roman" w:cs="Times New Roman"/>
                <w:color w:val="auto"/>
                <w:sz w:val="22"/>
                <w:szCs w:val="22"/>
                <w:lang w:eastAsia="en-US"/>
              </w:rPr>
            </w:pPr>
          </w:p>
        </w:tc>
      </w:tr>
      <w:tr w:rsidR="009C697C" w:rsidRPr="00DD770E" w:rsidTr="0088585F">
        <w:trPr>
          <w:trHeight w:val="251"/>
        </w:trPr>
        <w:tc>
          <w:tcPr>
            <w:tcW w:w="200" w:type="pct"/>
            <w:tcBorders>
              <w:top w:val="single" w:sz="4" w:space="0" w:color="auto"/>
              <w:left w:val="single" w:sz="4" w:space="0" w:color="auto"/>
              <w:bottom w:val="single" w:sz="4" w:space="0" w:color="auto"/>
              <w:right w:val="single" w:sz="4" w:space="0" w:color="auto"/>
            </w:tcBorders>
            <w:hideMark/>
          </w:tcPr>
          <w:p w:rsidR="000C1C16" w:rsidRPr="00DD770E" w:rsidRDefault="000C1C16" w:rsidP="00DD770E">
            <w:pPr>
              <w:rPr>
                <w:rFonts w:ascii="Times New Roman" w:hAnsi="Times New Roman" w:cs="Times New Roman"/>
                <w:color w:val="auto"/>
                <w:sz w:val="22"/>
                <w:szCs w:val="22"/>
                <w:lang w:eastAsia="en-US"/>
              </w:rPr>
            </w:pPr>
            <w:r w:rsidRPr="00DD770E">
              <w:rPr>
                <w:rFonts w:ascii="Times New Roman" w:hAnsi="Times New Roman" w:cs="Times New Roman"/>
                <w:color w:val="auto"/>
                <w:sz w:val="22"/>
                <w:szCs w:val="22"/>
                <w:lang w:eastAsia="en-US"/>
              </w:rPr>
              <w:t>1</w:t>
            </w:r>
          </w:p>
        </w:tc>
        <w:tc>
          <w:tcPr>
            <w:tcW w:w="2558" w:type="pct"/>
            <w:tcBorders>
              <w:top w:val="single" w:sz="4" w:space="0" w:color="auto"/>
              <w:left w:val="single" w:sz="4" w:space="0" w:color="auto"/>
              <w:bottom w:val="single" w:sz="4" w:space="0" w:color="auto"/>
              <w:right w:val="single" w:sz="4" w:space="0" w:color="auto"/>
            </w:tcBorders>
            <w:hideMark/>
          </w:tcPr>
          <w:p w:rsidR="000C1C16" w:rsidRPr="00DD770E" w:rsidRDefault="000C1C16" w:rsidP="00DD770E">
            <w:pPr>
              <w:rPr>
                <w:rFonts w:ascii="Times New Roman" w:hAnsi="Times New Roman" w:cs="Times New Roman"/>
                <w:color w:val="auto"/>
                <w:sz w:val="22"/>
                <w:szCs w:val="22"/>
                <w:lang w:eastAsia="en-US"/>
              </w:rPr>
            </w:pPr>
            <w:r w:rsidRPr="00DD770E">
              <w:rPr>
                <w:rFonts w:ascii="Times New Roman" w:hAnsi="Times New Roman" w:cs="Times New Roman"/>
                <w:color w:val="auto"/>
                <w:sz w:val="22"/>
                <w:szCs w:val="22"/>
                <w:lang w:eastAsia="en-US"/>
              </w:rPr>
              <w:t>Русский язык</w:t>
            </w:r>
          </w:p>
        </w:tc>
        <w:tc>
          <w:tcPr>
            <w:tcW w:w="859" w:type="pct"/>
            <w:tcBorders>
              <w:top w:val="single" w:sz="4" w:space="0" w:color="auto"/>
              <w:left w:val="single" w:sz="4" w:space="0" w:color="auto"/>
              <w:bottom w:val="single" w:sz="4" w:space="0" w:color="auto"/>
              <w:right w:val="single" w:sz="4" w:space="0" w:color="auto"/>
            </w:tcBorders>
          </w:tcPr>
          <w:p w:rsidR="000C1C16" w:rsidRPr="00DD770E" w:rsidRDefault="000C1C16" w:rsidP="00DD770E">
            <w:pPr>
              <w:jc w:val="center"/>
              <w:rPr>
                <w:rFonts w:ascii="Times New Roman" w:hAnsi="Times New Roman" w:cs="Times New Roman"/>
                <w:color w:val="auto"/>
                <w:sz w:val="22"/>
                <w:szCs w:val="22"/>
                <w:lang w:eastAsia="en-US"/>
              </w:rPr>
            </w:pPr>
          </w:p>
        </w:tc>
        <w:tc>
          <w:tcPr>
            <w:tcW w:w="669" w:type="pct"/>
            <w:tcBorders>
              <w:top w:val="single" w:sz="4" w:space="0" w:color="auto"/>
              <w:left w:val="single" w:sz="4" w:space="0" w:color="auto"/>
              <w:bottom w:val="single" w:sz="4" w:space="0" w:color="auto"/>
              <w:right w:val="single" w:sz="4" w:space="0" w:color="auto"/>
            </w:tcBorders>
          </w:tcPr>
          <w:p w:rsidR="000C1C16" w:rsidRPr="00DD770E" w:rsidRDefault="000C1C16" w:rsidP="00DD770E">
            <w:pPr>
              <w:jc w:val="center"/>
              <w:rPr>
                <w:rFonts w:ascii="Times New Roman" w:hAnsi="Times New Roman" w:cs="Times New Roman"/>
                <w:color w:val="auto"/>
                <w:sz w:val="22"/>
                <w:szCs w:val="22"/>
                <w:lang w:eastAsia="en-US"/>
              </w:rPr>
            </w:pPr>
          </w:p>
        </w:tc>
        <w:tc>
          <w:tcPr>
            <w:tcW w:w="714" w:type="pct"/>
            <w:tcBorders>
              <w:top w:val="single" w:sz="4" w:space="0" w:color="auto"/>
              <w:left w:val="single" w:sz="4" w:space="0" w:color="auto"/>
              <w:bottom w:val="single" w:sz="4" w:space="0" w:color="auto"/>
              <w:right w:val="single" w:sz="4" w:space="0" w:color="auto"/>
            </w:tcBorders>
          </w:tcPr>
          <w:p w:rsidR="000C1C16" w:rsidRPr="00DD770E" w:rsidRDefault="000C1C16" w:rsidP="00DD770E">
            <w:pPr>
              <w:jc w:val="center"/>
              <w:rPr>
                <w:rFonts w:ascii="Times New Roman" w:hAnsi="Times New Roman" w:cs="Times New Roman"/>
                <w:color w:val="auto"/>
                <w:sz w:val="22"/>
                <w:szCs w:val="22"/>
                <w:lang w:eastAsia="en-US"/>
              </w:rPr>
            </w:pPr>
          </w:p>
        </w:tc>
      </w:tr>
      <w:tr w:rsidR="009C697C" w:rsidRPr="00DD770E" w:rsidTr="0088585F">
        <w:trPr>
          <w:trHeight w:val="251"/>
        </w:trPr>
        <w:tc>
          <w:tcPr>
            <w:tcW w:w="200" w:type="pct"/>
            <w:tcBorders>
              <w:top w:val="single" w:sz="4" w:space="0" w:color="auto"/>
              <w:left w:val="single" w:sz="4" w:space="0" w:color="auto"/>
              <w:bottom w:val="single" w:sz="4" w:space="0" w:color="auto"/>
              <w:right w:val="single" w:sz="4" w:space="0" w:color="auto"/>
            </w:tcBorders>
            <w:hideMark/>
          </w:tcPr>
          <w:p w:rsidR="000C1C16" w:rsidRPr="00DD770E" w:rsidRDefault="000C1C16" w:rsidP="00DD770E">
            <w:pPr>
              <w:rPr>
                <w:rFonts w:ascii="Times New Roman" w:hAnsi="Times New Roman" w:cs="Times New Roman"/>
                <w:color w:val="auto"/>
                <w:sz w:val="22"/>
                <w:szCs w:val="22"/>
                <w:lang w:eastAsia="en-US"/>
              </w:rPr>
            </w:pPr>
            <w:r w:rsidRPr="00DD770E">
              <w:rPr>
                <w:rFonts w:ascii="Times New Roman" w:hAnsi="Times New Roman" w:cs="Times New Roman"/>
                <w:color w:val="auto"/>
                <w:sz w:val="22"/>
                <w:szCs w:val="22"/>
                <w:lang w:eastAsia="en-US"/>
              </w:rPr>
              <w:t>3</w:t>
            </w:r>
          </w:p>
        </w:tc>
        <w:tc>
          <w:tcPr>
            <w:tcW w:w="2558" w:type="pct"/>
            <w:tcBorders>
              <w:top w:val="single" w:sz="4" w:space="0" w:color="auto"/>
              <w:left w:val="single" w:sz="4" w:space="0" w:color="auto"/>
              <w:bottom w:val="single" w:sz="4" w:space="0" w:color="auto"/>
              <w:right w:val="single" w:sz="4" w:space="0" w:color="auto"/>
            </w:tcBorders>
            <w:hideMark/>
          </w:tcPr>
          <w:p w:rsidR="000C1C16" w:rsidRPr="00DD770E" w:rsidRDefault="000C1C16" w:rsidP="00DD770E">
            <w:pPr>
              <w:rPr>
                <w:rFonts w:ascii="Times New Roman" w:hAnsi="Times New Roman" w:cs="Times New Roman"/>
                <w:color w:val="auto"/>
                <w:sz w:val="22"/>
                <w:szCs w:val="22"/>
                <w:lang w:eastAsia="en-US"/>
              </w:rPr>
            </w:pPr>
            <w:r w:rsidRPr="00DD770E">
              <w:rPr>
                <w:rFonts w:ascii="Times New Roman" w:hAnsi="Times New Roman" w:cs="Times New Roman"/>
                <w:color w:val="auto"/>
                <w:sz w:val="22"/>
                <w:szCs w:val="22"/>
                <w:lang w:eastAsia="en-US"/>
              </w:rPr>
              <w:t>Литературное чтение</w:t>
            </w:r>
          </w:p>
        </w:tc>
        <w:tc>
          <w:tcPr>
            <w:tcW w:w="859" w:type="pct"/>
            <w:tcBorders>
              <w:top w:val="single" w:sz="4" w:space="0" w:color="auto"/>
              <w:left w:val="single" w:sz="4" w:space="0" w:color="auto"/>
              <w:bottom w:val="single" w:sz="4" w:space="0" w:color="auto"/>
              <w:right w:val="single" w:sz="4" w:space="0" w:color="auto"/>
            </w:tcBorders>
          </w:tcPr>
          <w:p w:rsidR="000C1C16" w:rsidRPr="00DD770E" w:rsidRDefault="000C1C16" w:rsidP="00DD770E">
            <w:pPr>
              <w:jc w:val="center"/>
              <w:rPr>
                <w:rFonts w:ascii="Times New Roman" w:hAnsi="Times New Roman" w:cs="Times New Roman"/>
                <w:color w:val="auto"/>
                <w:sz w:val="22"/>
                <w:szCs w:val="22"/>
                <w:lang w:eastAsia="en-US"/>
              </w:rPr>
            </w:pPr>
          </w:p>
        </w:tc>
        <w:tc>
          <w:tcPr>
            <w:tcW w:w="669" w:type="pct"/>
            <w:tcBorders>
              <w:top w:val="single" w:sz="4" w:space="0" w:color="auto"/>
              <w:left w:val="single" w:sz="4" w:space="0" w:color="auto"/>
              <w:bottom w:val="single" w:sz="4" w:space="0" w:color="auto"/>
              <w:right w:val="single" w:sz="4" w:space="0" w:color="auto"/>
            </w:tcBorders>
          </w:tcPr>
          <w:p w:rsidR="000C1C16" w:rsidRPr="00DD770E" w:rsidRDefault="000C1C16" w:rsidP="00DD770E">
            <w:pPr>
              <w:jc w:val="center"/>
              <w:rPr>
                <w:rFonts w:ascii="Times New Roman" w:hAnsi="Times New Roman" w:cs="Times New Roman"/>
                <w:color w:val="auto"/>
                <w:sz w:val="22"/>
                <w:szCs w:val="22"/>
                <w:lang w:eastAsia="en-US"/>
              </w:rPr>
            </w:pPr>
          </w:p>
        </w:tc>
        <w:tc>
          <w:tcPr>
            <w:tcW w:w="714" w:type="pct"/>
            <w:tcBorders>
              <w:top w:val="single" w:sz="4" w:space="0" w:color="auto"/>
              <w:left w:val="single" w:sz="4" w:space="0" w:color="auto"/>
              <w:bottom w:val="single" w:sz="4" w:space="0" w:color="auto"/>
              <w:right w:val="single" w:sz="4" w:space="0" w:color="auto"/>
            </w:tcBorders>
          </w:tcPr>
          <w:p w:rsidR="000C1C16" w:rsidRPr="00DD770E" w:rsidRDefault="000C1C16" w:rsidP="00DD770E">
            <w:pPr>
              <w:jc w:val="center"/>
              <w:rPr>
                <w:rFonts w:ascii="Times New Roman" w:hAnsi="Times New Roman" w:cs="Times New Roman"/>
                <w:color w:val="auto"/>
                <w:sz w:val="22"/>
                <w:szCs w:val="22"/>
                <w:lang w:eastAsia="en-US"/>
              </w:rPr>
            </w:pPr>
          </w:p>
        </w:tc>
      </w:tr>
      <w:tr w:rsidR="009C697C" w:rsidRPr="00DD770E" w:rsidTr="0088585F">
        <w:trPr>
          <w:trHeight w:val="251"/>
        </w:trPr>
        <w:tc>
          <w:tcPr>
            <w:tcW w:w="200" w:type="pct"/>
            <w:tcBorders>
              <w:top w:val="single" w:sz="4" w:space="0" w:color="auto"/>
              <w:left w:val="single" w:sz="4" w:space="0" w:color="auto"/>
              <w:bottom w:val="single" w:sz="4" w:space="0" w:color="auto"/>
              <w:right w:val="single" w:sz="4" w:space="0" w:color="auto"/>
            </w:tcBorders>
            <w:hideMark/>
          </w:tcPr>
          <w:p w:rsidR="000C1C16" w:rsidRPr="00DD770E" w:rsidRDefault="000C1C16" w:rsidP="00DD770E">
            <w:pPr>
              <w:rPr>
                <w:rFonts w:ascii="Times New Roman" w:hAnsi="Times New Roman" w:cs="Times New Roman"/>
                <w:color w:val="auto"/>
                <w:sz w:val="22"/>
                <w:szCs w:val="22"/>
                <w:lang w:eastAsia="en-US"/>
              </w:rPr>
            </w:pPr>
            <w:r w:rsidRPr="00DD770E">
              <w:rPr>
                <w:rFonts w:ascii="Times New Roman" w:hAnsi="Times New Roman" w:cs="Times New Roman"/>
                <w:color w:val="auto"/>
                <w:sz w:val="22"/>
                <w:szCs w:val="22"/>
                <w:lang w:eastAsia="en-US"/>
              </w:rPr>
              <w:t>4</w:t>
            </w:r>
          </w:p>
        </w:tc>
        <w:tc>
          <w:tcPr>
            <w:tcW w:w="2558" w:type="pct"/>
            <w:tcBorders>
              <w:top w:val="single" w:sz="4" w:space="0" w:color="auto"/>
              <w:left w:val="single" w:sz="4" w:space="0" w:color="auto"/>
              <w:bottom w:val="single" w:sz="4" w:space="0" w:color="auto"/>
              <w:right w:val="single" w:sz="4" w:space="0" w:color="auto"/>
            </w:tcBorders>
            <w:hideMark/>
          </w:tcPr>
          <w:p w:rsidR="000C1C16" w:rsidRPr="00DD770E" w:rsidRDefault="000C1C16" w:rsidP="00DD770E">
            <w:pPr>
              <w:rPr>
                <w:rFonts w:ascii="Times New Roman" w:hAnsi="Times New Roman" w:cs="Times New Roman"/>
                <w:color w:val="auto"/>
                <w:sz w:val="22"/>
                <w:szCs w:val="22"/>
                <w:lang w:eastAsia="en-US"/>
              </w:rPr>
            </w:pPr>
            <w:r w:rsidRPr="00DD770E">
              <w:rPr>
                <w:rFonts w:ascii="Times New Roman" w:hAnsi="Times New Roman" w:cs="Times New Roman"/>
                <w:color w:val="auto"/>
                <w:sz w:val="22"/>
                <w:szCs w:val="22"/>
                <w:lang w:eastAsia="en-US"/>
              </w:rPr>
              <w:t>Родной язык (русский, крымскотатарский)</w:t>
            </w:r>
          </w:p>
        </w:tc>
        <w:tc>
          <w:tcPr>
            <w:tcW w:w="859" w:type="pct"/>
            <w:tcBorders>
              <w:top w:val="single" w:sz="4" w:space="0" w:color="auto"/>
              <w:left w:val="single" w:sz="4" w:space="0" w:color="auto"/>
              <w:bottom w:val="single" w:sz="4" w:space="0" w:color="auto"/>
              <w:right w:val="single" w:sz="4" w:space="0" w:color="auto"/>
            </w:tcBorders>
          </w:tcPr>
          <w:p w:rsidR="000C1C16" w:rsidRPr="00DD770E" w:rsidRDefault="000C1C16" w:rsidP="00DD770E">
            <w:pPr>
              <w:jc w:val="center"/>
              <w:rPr>
                <w:rFonts w:ascii="Times New Roman" w:hAnsi="Times New Roman" w:cs="Times New Roman"/>
                <w:color w:val="auto"/>
                <w:sz w:val="22"/>
                <w:szCs w:val="22"/>
                <w:lang w:eastAsia="en-US"/>
              </w:rPr>
            </w:pPr>
          </w:p>
        </w:tc>
        <w:tc>
          <w:tcPr>
            <w:tcW w:w="669" w:type="pct"/>
            <w:tcBorders>
              <w:top w:val="single" w:sz="4" w:space="0" w:color="auto"/>
              <w:left w:val="single" w:sz="4" w:space="0" w:color="auto"/>
              <w:bottom w:val="single" w:sz="4" w:space="0" w:color="auto"/>
              <w:right w:val="single" w:sz="4" w:space="0" w:color="auto"/>
            </w:tcBorders>
          </w:tcPr>
          <w:p w:rsidR="000C1C16" w:rsidRPr="00DD770E" w:rsidRDefault="000C1C16" w:rsidP="00DD770E">
            <w:pPr>
              <w:jc w:val="center"/>
              <w:rPr>
                <w:rFonts w:ascii="Times New Roman" w:hAnsi="Times New Roman" w:cs="Times New Roman"/>
                <w:color w:val="auto"/>
                <w:sz w:val="22"/>
                <w:szCs w:val="22"/>
                <w:lang w:eastAsia="en-US"/>
              </w:rPr>
            </w:pPr>
          </w:p>
        </w:tc>
        <w:tc>
          <w:tcPr>
            <w:tcW w:w="714" w:type="pct"/>
            <w:tcBorders>
              <w:top w:val="single" w:sz="4" w:space="0" w:color="auto"/>
              <w:left w:val="single" w:sz="4" w:space="0" w:color="auto"/>
              <w:bottom w:val="single" w:sz="4" w:space="0" w:color="auto"/>
              <w:right w:val="single" w:sz="4" w:space="0" w:color="auto"/>
            </w:tcBorders>
          </w:tcPr>
          <w:p w:rsidR="000C1C16" w:rsidRPr="00DD770E" w:rsidRDefault="000C1C16" w:rsidP="00DD770E">
            <w:pPr>
              <w:jc w:val="center"/>
              <w:rPr>
                <w:rFonts w:ascii="Times New Roman" w:hAnsi="Times New Roman" w:cs="Times New Roman"/>
                <w:color w:val="auto"/>
                <w:sz w:val="22"/>
                <w:szCs w:val="22"/>
                <w:lang w:eastAsia="en-US"/>
              </w:rPr>
            </w:pPr>
          </w:p>
        </w:tc>
      </w:tr>
      <w:tr w:rsidR="009C697C" w:rsidRPr="00DD770E" w:rsidTr="004103A4">
        <w:trPr>
          <w:trHeight w:val="251"/>
        </w:trPr>
        <w:tc>
          <w:tcPr>
            <w:tcW w:w="200" w:type="pct"/>
            <w:tcBorders>
              <w:top w:val="single" w:sz="4" w:space="0" w:color="auto"/>
              <w:left w:val="single" w:sz="4" w:space="0" w:color="auto"/>
              <w:bottom w:val="single" w:sz="4" w:space="0" w:color="auto"/>
              <w:right w:val="single" w:sz="4" w:space="0" w:color="auto"/>
            </w:tcBorders>
            <w:hideMark/>
          </w:tcPr>
          <w:p w:rsidR="000C1C16" w:rsidRPr="00DD770E" w:rsidRDefault="000C1C16" w:rsidP="00DD770E">
            <w:pPr>
              <w:rPr>
                <w:rFonts w:ascii="Times New Roman" w:hAnsi="Times New Roman" w:cs="Times New Roman"/>
                <w:color w:val="auto"/>
                <w:sz w:val="22"/>
                <w:szCs w:val="22"/>
                <w:lang w:eastAsia="en-US"/>
              </w:rPr>
            </w:pPr>
            <w:r w:rsidRPr="00DD770E">
              <w:rPr>
                <w:rFonts w:ascii="Times New Roman" w:hAnsi="Times New Roman" w:cs="Times New Roman"/>
                <w:color w:val="auto"/>
                <w:sz w:val="22"/>
                <w:szCs w:val="22"/>
                <w:lang w:eastAsia="en-US"/>
              </w:rPr>
              <w:t>5</w:t>
            </w:r>
          </w:p>
        </w:tc>
        <w:tc>
          <w:tcPr>
            <w:tcW w:w="2558" w:type="pct"/>
            <w:tcBorders>
              <w:top w:val="single" w:sz="4" w:space="0" w:color="auto"/>
              <w:left w:val="single" w:sz="4" w:space="0" w:color="auto"/>
              <w:bottom w:val="single" w:sz="4" w:space="0" w:color="auto"/>
              <w:right w:val="single" w:sz="4" w:space="0" w:color="auto"/>
            </w:tcBorders>
            <w:hideMark/>
          </w:tcPr>
          <w:p w:rsidR="000C1C16" w:rsidRPr="00DD770E" w:rsidRDefault="000C1C16" w:rsidP="00DD770E">
            <w:pPr>
              <w:rPr>
                <w:rFonts w:ascii="Times New Roman" w:hAnsi="Times New Roman" w:cs="Times New Roman"/>
                <w:color w:val="auto"/>
                <w:sz w:val="22"/>
                <w:szCs w:val="22"/>
                <w:lang w:eastAsia="en-US"/>
              </w:rPr>
            </w:pPr>
            <w:r w:rsidRPr="00DD770E">
              <w:rPr>
                <w:rFonts w:ascii="Times New Roman" w:hAnsi="Times New Roman" w:cs="Times New Roman"/>
                <w:color w:val="auto"/>
                <w:sz w:val="22"/>
                <w:szCs w:val="22"/>
                <w:lang w:eastAsia="en-US"/>
              </w:rPr>
              <w:t>Литературное чтение на родном языке (русском, крымскотатарском)</w:t>
            </w:r>
          </w:p>
        </w:tc>
        <w:tc>
          <w:tcPr>
            <w:tcW w:w="859" w:type="pct"/>
            <w:tcBorders>
              <w:top w:val="single" w:sz="4" w:space="0" w:color="auto"/>
              <w:left w:val="single" w:sz="4" w:space="0" w:color="auto"/>
              <w:bottom w:val="single" w:sz="4" w:space="0" w:color="auto"/>
              <w:right w:val="single" w:sz="4" w:space="0" w:color="auto"/>
            </w:tcBorders>
          </w:tcPr>
          <w:p w:rsidR="000C1C16" w:rsidRPr="00DD770E" w:rsidRDefault="000C1C16" w:rsidP="00DD770E">
            <w:pPr>
              <w:jc w:val="center"/>
              <w:rPr>
                <w:rFonts w:ascii="Times New Roman" w:hAnsi="Times New Roman" w:cs="Times New Roman"/>
                <w:color w:val="auto"/>
                <w:sz w:val="22"/>
                <w:szCs w:val="22"/>
                <w:lang w:eastAsia="en-US"/>
              </w:rPr>
            </w:pPr>
          </w:p>
        </w:tc>
        <w:tc>
          <w:tcPr>
            <w:tcW w:w="669" w:type="pct"/>
            <w:tcBorders>
              <w:top w:val="single" w:sz="4" w:space="0" w:color="auto"/>
              <w:left w:val="single" w:sz="4" w:space="0" w:color="auto"/>
              <w:bottom w:val="single" w:sz="4" w:space="0" w:color="auto"/>
              <w:right w:val="single" w:sz="4" w:space="0" w:color="auto"/>
            </w:tcBorders>
          </w:tcPr>
          <w:p w:rsidR="000C1C16" w:rsidRPr="00DD770E" w:rsidRDefault="000C1C16" w:rsidP="00DD770E">
            <w:pPr>
              <w:jc w:val="center"/>
              <w:rPr>
                <w:rFonts w:ascii="Times New Roman" w:hAnsi="Times New Roman" w:cs="Times New Roman"/>
                <w:color w:val="auto"/>
                <w:sz w:val="22"/>
                <w:szCs w:val="22"/>
                <w:lang w:eastAsia="en-US"/>
              </w:rPr>
            </w:pPr>
          </w:p>
        </w:tc>
        <w:tc>
          <w:tcPr>
            <w:tcW w:w="714" w:type="pct"/>
            <w:tcBorders>
              <w:top w:val="single" w:sz="4" w:space="0" w:color="auto"/>
              <w:left w:val="single" w:sz="4" w:space="0" w:color="auto"/>
              <w:bottom w:val="single" w:sz="4" w:space="0" w:color="auto"/>
              <w:right w:val="single" w:sz="4" w:space="0" w:color="auto"/>
            </w:tcBorders>
          </w:tcPr>
          <w:p w:rsidR="000C1C16" w:rsidRPr="00DD770E" w:rsidRDefault="000C1C16" w:rsidP="00DD770E">
            <w:pPr>
              <w:jc w:val="center"/>
              <w:rPr>
                <w:rFonts w:ascii="Times New Roman" w:hAnsi="Times New Roman" w:cs="Times New Roman"/>
                <w:color w:val="auto"/>
                <w:sz w:val="22"/>
                <w:szCs w:val="22"/>
                <w:lang w:eastAsia="en-US"/>
              </w:rPr>
            </w:pPr>
          </w:p>
        </w:tc>
      </w:tr>
      <w:tr w:rsidR="009C697C" w:rsidRPr="00DD770E" w:rsidTr="004103A4">
        <w:trPr>
          <w:trHeight w:val="251"/>
        </w:trPr>
        <w:tc>
          <w:tcPr>
            <w:tcW w:w="200" w:type="pct"/>
            <w:tcBorders>
              <w:top w:val="single" w:sz="4" w:space="0" w:color="auto"/>
              <w:left w:val="single" w:sz="4" w:space="0" w:color="auto"/>
              <w:bottom w:val="single" w:sz="4" w:space="0" w:color="auto"/>
              <w:right w:val="single" w:sz="4" w:space="0" w:color="auto"/>
            </w:tcBorders>
            <w:hideMark/>
          </w:tcPr>
          <w:p w:rsidR="000C1C16" w:rsidRPr="00DD770E" w:rsidRDefault="000C1C16" w:rsidP="00DD770E">
            <w:pPr>
              <w:rPr>
                <w:rFonts w:ascii="Times New Roman" w:hAnsi="Times New Roman" w:cs="Times New Roman"/>
                <w:color w:val="auto"/>
                <w:sz w:val="22"/>
                <w:szCs w:val="22"/>
                <w:lang w:eastAsia="en-US"/>
              </w:rPr>
            </w:pPr>
            <w:r w:rsidRPr="00DD770E">
              <w:rPr>
                <w:rFonts w:ascii="Times New Roman" w:hAnsi="Times New Roman" w:cs="Times New Roman"/>
                <w:color w:val="auto"/>
                <w:sz w:val="22"/>
                <w:szCs w:val="22"/>
                <w:lang w:eastAsia="en-US"/>
              </w:rPr>
              <w:t>6</w:t>
            </w:r>
          </w:p>
        </w:tc>
        <w:tc>
          <w:tcPr>
            <w:tcW w:w="2558" w:type="pct"/>
            <w:tcBorders>
              <w:top w:val="single" w:sz="4" w:space="0" w:color="auto"/>
              <w:left w:val="single" w:sz="4" w:space="0" w:color="auto"/>
              <w:bottom w:val="single" w:sz="4" w:space="0" w:color="auto"/>
              <w:right w:val="single" w:sz="4" w:space="0" w:color="auto"/>
            </w:tcBorders>
            <w:hideMark/>
          </w:tcPr>
          <w:p w:rsidR="000C1C16" w:rsidRPr="00DD770E" w:rsidRDefault="000C1C16" w:rsidP="00DD770E">
            <w:pPr>
              <w:rPr>
                <w:rFonts w:ascii="Times New Roman" w:hAnsi="Times New Roman" w:cs="Times New Roman"/>
                <w:color w:val="auto"/>
                <w:sz w:val="22"/>
                <w:szCs w:val="22"/>
                <w:lang w:eastAsia="en-US"/>
              </w:rPr>
            </w:pPr>
            <w:r w:rsidRPr="00DD770E">
              <w:rPr>
                <w:rFonts w:ascii="Times New Roman" w:hAnsi="Times New Roman" w:cs="Times New Roman"/>
                <w:color w:val="auto"/>
                <w:sz w:val="22"/>
                <w:szCs w:val="22"/>
                <w:lang w:eastAsia="en-US"/>
              </w:rPr>
              <w:t>Иностранный язык (англ.)</w:t>
            </w:r>
          </w:p>
        </w:tc>
        <w:tc>
          <w:tcPr>
            <w:tcW w:w="859" w:type="pct"/>
            <w:tcBorders>
              <w:top w:val="single" w:sz="4" w:space="0" w:color="auto"/>
              <w:left w:val="single" w:sz="4" w:space="0" w:color="auto"/>
              <w:bottom w:val="single" w:sz="4" w:space="0" w:color="auto"/>
              <w:right w:val="single" w:sz="4" w:space="0" w:color="auto"/>
            </w:tcBorders>
          </w:tcPr>
          <w:p w:rsidR="000C1C16" w:rsidRPr="00DD770E" w:rsidRDefault="000C1C16" w:rsidP="00DD770E">
            <w:pPr>
              <w:jc w:val="center"/>
              <w:rPr>
                <w:rFonts w:ascii="Times New Roman" w:hAnsi="Times New Roman" w:cs="Times New Roman"/>
                <w:color w:val="auto"/>
                <w:sz w:val="22"/>
                <w:szCs w:val="22"/>
                <w:lang w:eastAsia="en-US"/>
              </w:rPr>
            </w:pPr>
          </w:p>
        </w:tc>
        <w:tc>
          <w:tcPr>
            <w:tcW w:w="669" w:type="pct"/>
            <w:tcBorders>
              <w:top w:val="single" w:sz="4" w:space="0" w:color="auto"/>
              <w:left w:val="single" w:sz="4" w:space="0" w:color="auto"/>
              <w:bottom w:val="single" w:sz="4" w:space="0" w:color="auto"/>
              <w:right w:val="single" w:sz="4" w:space="0" w:color="auto"/>
            </w:tcBorders>
          </w:tcPr>
          <w:p w:rsidR="000C1C16" w:rsidRPr="00DD770E" w:rsidRDefault="000C1C16" w:rsidP="00DD770E">
            <w:pPr>
              <w:jc w:val="center"/>
              <w:rPr>
                <w:rFonts w:ascii="Times New Roman" w:hAnsi="Times New Roman" w:cs="Times New Roman"/>
                <w:color w:val="auto"/>
                <w:sz w:val="22"/>
                <w:szCs w:val="22"/>
                <w:lang w:eastAsia="en-US"/>
              </w:rPr>
            </w:pPr>
          </w:p>
        </w:tc>
        <w:tc>
          <w:tcPr>
            <w:tcW w:w="714" w:type="pct"/>
            <w:tcBorders>
              <w:top w:val="single" w:sz="4" w:space="0" w:color="auto"/>
              <w:left w:val="single" w:sz="4" w:space="0" w:color="auto"/>
              <w:bottom w:val="single" w:sz="4" w:space="0" w:color="auto"/>
              <w:right w:val="single" w:sz="4" w:space="0" w:color="auto"/>
            </w:tcBorders>
          </w:tcPr>
          <w:p w:rsidR="000C1C16" w:rsidRPr="00DD770E" w:rsidRDefault="000C1C16" w:rsidP="00DD770E">
            <w:pPr>
              <w:jc w:val="center"/>
              <w:rPr>
                <w:rFonts w:ascii="Times New Roman" w:hAnsi="Times New Roman" w:cs="Times New Roman"/>
                <w:color w:val="auto"/>
                <w:sz w:val="22"/>
                <w:szCs w:val="22"/>
                <w:lang w:eastAsia="en-US"/>
              </w:rPr>
            </w:pPr>
          </w:p>
        </w:tc>
      </w:tr>
      <w:tr w:rsidR="009C697C" w:rsidRPr="00DD770E" w:rsidTr="0088585F">
        <w:trPr>
          <w:trHeight w:val="251"/>
        </w:trPr>
        <w:tc>
          <w:tcPr>
            <w:tcW w:w="200" w:type="pct"/>
            <w:tcBorders>
              <w:top w:val="single" w:sz="4" w:space="0" w:color="auto"/>
              <w:left w:val="single" w:sz="4" w:space="0" w:color="auto"/>
              <w:bottom w:val="single" w:sz="4" w:space="0" w:color="auto"/>
              <w:right w:val="single" w:sz="4" w:space="0" w:color="auto"/>
            </w:tcBorders>
            <w:hideMark/>
          </w:tcPr>
          <w:p w:rsidR="000C1C16" w:rsidRPr="00DD770E" w:rsidRDefault="000C1C16" w:rsidP="00DD770E">
            <w:pPr>
              <w:rPr>
                <w:rFonts w:ascii="Times New Roman" w:hAnsi="Times New Roman" w:cs="Times New Roman"/>
                <w:color w:val="auto"/>
                <w:sz w:val="22"/>
                <w:szCs w:val="22"/>
                <w:lang w:eastAsia="en-US"/>
              </w:rPr>
            </w:pPr>
            <w:r w:rsidRPr="00DD770E">
              <w:rPr>
                <w:rFonts w:ascii="Times New Roman" w:hAnsi="Times New Roman" w:cs="Times New Roman"/>
                <w:color w:val="auto"/>
                <w:sz w:val="22"/>
                <w:szCs w:val="22"/>
                <w:lang w:eastAsia="en-US"/>
              </w:rPr>
              <w:t>7</w:t>
            </w:r>
          </w:p>
        </w:tc>
        <w:tc>
          <w:tcPr>
            <w:tcW w:w="2558" w:type="pct"/>
            <w:tcBorders>
              <w:top w:val="single" w:sz="4" w:space="0" w:color="auto"/>
              <w:left w:val="single" w:sz="4" w:space="0" w:color="auto"/>
              <w:bottom w:val="single" w:sz="4" w:space="0" w:color="auto"/>
              <w:right w:val="single" w:sz="4" w:space="0" w:color="auto"/>
            </w:tcBorders>
            <w:hideMark/>
          </w:tcPr>
          <w:p w:rsidR="000C1C16" w:rsidRPr="00DD770E" w:rsidRDefault="000C1C16" w:rsidP="00DD770E">
            <w:pPr>
              <w:rPr>
                <w:rFonts w:ascii="Times New Roman" w:hAnsi="Times New Roman" w:cs="Times New Roman"/>
                <w:color w:val="auto"/>
                <w:sz w:val="22"/>
                <w:szCs w:val="22"/>
                <w:lang w:eastAsia="en-US"/>
              </w:rPr>
            </w:pPr>
            <w:r w:rsidRPr="00DD770E">
              <w:rPr>
                <w:rFonts w:ascii="Times New Roman" w:hAnsi="Times New Roman" w:cs="Times New Roman"/>
                <w:color w:val="auto"/>
                <w:sz w:val="22"/>
                <w:szCs w:val="22"/>
                <w:lang w:eastAsia="en-US"/>
              </w:rPr>
              <w:t>Математика</w:t>
            </w:r>
          </w:p>
        </w:tc>
        <w:tc>
          <w:tcPr>
            <w:tcW w:w="859" w:type="pct"/>
            <w:tcBorders>
              <w:top w:val="single" w:sz="4" w:space="0" w:color="auto"/>
              <w:left w:val="single" w:sz="4" w:space="0" w:color="auto"/>
              <w:bottom w:val="single" w:sz="4" w:space="0" w:color="auto"/>
              <w:right w:val="single" w:sz="4" w:space="0" w:color="auto"/>
            </w:tcBorders>
          </w:tcPr>
          <w:p w:rsidR="000C1C16" w:rsidRPr="00DD770E" w:rsidRDefault="000C1C16" w:rsidP="00DD770E">
            <w:pPr>
              <w:jc w:val="center"/>
              <w:rPr>
                <w:rFonts w:ascii="Times New Roman" w:hAnsi="Times New Roman" w:cs="Times New Roman"/>
                <w:color w:val="auto"/>
                <w:sz w:val="22"/>
                <w:szCs w:val="22"/>
                <w:lang w:eastAsia="en-US"/>
              </w:rPr>
            </w:pPr>
          </w:p>
        </w:tc>
        <w:tc>
          <w:tcPr>
            <w:tcW w:w="669" w:type="pct"/>
            <w:tcBorders>
              <w:top w:val="single" w:sz="4" w:space="0" w:color="auto"/>
              <w:left w:val="single" w:sz="4" w:space="0" w:color="auto"/>
              <w:bottom w:val="single" w:sz="4" w:space="0" w:color="auto"/>
              <w:right w:val="single" w:sz="4" w:space="0" w:color="auto"/>
            </w:tcBorders>
          </w:tcPr>
          <w:p w:rsidR="000C1C16" w:rsidRPr="00DD770E" w:rsidRDefault="000C1C16" w:rsidP="00DD770E">
            <w:pPr>
              <w:jc w:val="center"/>
              <w:rPr>
                <w:rFonts w:ascii="Times New Roman" w:hAnsi="Times New Roman" w:cs="Times New Roman"/>
                <w:color w:val="auto"/>
                <w:sz w:val="22"/>
                <w:szCs w:val="22"/>
                <w:lang w:eastAsia="en-US"/>
              </w:rPr>
            </w:pPr>
          </w:p>
        </w:tc>
        <w:tc>
          <w:tcPr>
            <w:tcW w:w="714" w:type="pct"/>
            <w:tcBorders>
              <w:top w:val="single" w:sz="4" w:space="0" w:color="auto"/>
              <w:left w:val="single" w:sz="4" w:space="0" w:color="auto"/>
              <w:bottom w:val="single" w:sz="4" w:space="0" w:color="auto"/>
              <w:right w:val="single" w:sz="4" w:space="0" w:color="auto"/>
            </w:tcBorders>
          </w:tcPr>
          <w:p w:rsidR="000C1C16" w:rsidRPr="00DD770E" w:rsidRDefault="000C1C16" w:rsidP="00DD770E">
            <w:pPr>
              <w:jc w:val="center"/>
              <w:rPr>
                <w:rFonts w:ascii="Times New Roman" w:hAnsi="Times New Roman" w:cs="Times New Roman"/>
                <w:color w:val="auto"/>
                <w:sz w:val="22"/>
                <w:szCs w:val="22"/>
                <w:lang w:eastAsia="en-US"/>
              </w:rPr>
            </w:pPr>
          </w:p>
        </w:tc>
      </w:tr>
      <w:tr w:rsidR="009C697C" w:rsidRPr="00DD770E" w:rsidTr="0088585F">
        <w:trPr>
          <w:trHeight w:val="251"/>
        </w:trPr>
        <w:tc>
          <w:tcPr>
            <w:tcW w:w="200" w:type="pct"/>
            <w:tcBorders>
              <w:top w:val="single" w:sz="4" w:space="0" w:color="auto"/>
              <w:left w:val="single" w:sz="4" w:space="0" w:color="auto"/>
              <w:bottom w:val="single" w:sz="4" w:space="0" w:color="auto"/>
              <w:right w:val="single" w:sz="4" w:space="0" w:color="auto"/>
            </w:tcBorders>
            <w:hideMark/>
          </w:tcPr>
          <w:p w:rsidR="000C1C16" w:rsidRPr="00DD770E" w:rsidRDefault="000C1C16" w:rsidP="00DD770E">
            <w:pPr>
              <w:rPr>
                <w:rFonts w:ascii="Times New Roman" w:hAnsi="Times New Roman" w:cs="Times New Roman"/>
                <w:color w:val="auto"/>
                <w:sz w:val="22"/>
                <w:szCs w:val="22"/>
                <w:lang w:eastAsia="en-US"/>
              </w:rPr>
            </w:pPr>
            <w:r w:rsidRPr="00DD770E">
              <w:rPr>
                <w:rFonts w:ascii="Times New Roman" w:hAnsi="Times New Roman" w:cs="Times New Roman"/>
                <w:color w:val="auto"/>
                <w:sz w:val="22"/>
                <w:szCs w:val="22"/>
                <w:lang w:eastAsia="en-US"/>
              </w:rPr>
              <w:t>8</w:t>
            </w:r>
          </w:p>
        </w:tc>
        <w:tc>
          <w:tcPr>
            <w:tcW w:w="2558" w:type="pct"/>
            <w:tcBorders>
              <w:top w:val="single" w:sz="4" w:space="0" w:color="auto"/>
              <w:left w:val="single" w:sz="4" w:space="0" w:color="auto"/>
              <w:bottom w:val="single" w:sz="4" w:space="0" w:color="auto"/>
              <w:right w:val="single" w:sz="4" w:space="0" w:color="auto"/>
            </w:tcBorders>
            <w:hideMark/>
          </w:tcPr>
          <w:p w:rsidR="000C1C16" w:rsidRPr="00DD770E" w:rsidRDefault="000C1C16" w:rsidP="00DD770E">
            <w:pPr>
              <w:rPr>
                <w:rFonts w:ascii="Times New Roman" w:hAnsi="Times New Roman" w:cs="Times New Roman"/>
                <w:color w:val="auto"/>
                <w:sz w:val="22"/>
                <w:szCs w:val="22"/>
                <w:lang w:eastAsia="en-US"/>
              </w:rPr>
            </w:pPr>
            <w:r w:rsidRPr="00DD770E">
              <w:rPr>
                <w:rFonts w:ascii="Times New Roman" w:hAnsi="Times New Roman" w:cs="Times New Roman"/>
                <w:color w:val="auto"/>
                <w:sz w:val="22"/>
                <w:szCs w:val="22"/>
                <w:lang w:eastAsia="en-US"/>
              </w:rPr>
              <w:t>Окружающий мир</w:t>
            </w:r>
          </w:p>
        </w:tc>
        <w:tc>
          <w:tcPr>
            <w:tcW w:w="859" w:type="pct"/>
            <w:tcBorders>
              <w:top w:val="single" w:sz="4" w:space="0" w:color="auto"/>
              <w:left w:val="single" w:sz="4" w:space="0" w:color="auto"/>
              <w:bottom w:val="single" w:sz="4" w:space="0" w:color="auto"/>
              <w:right w:val="single" w:sz="4" w:space="0" w:color="auto"/>
            </w:tcBorders>
          </w:tcPr>
          <w:p w:rsidR="000C1C16" w:rsidRPr="00DD770E" w:rsidRDefault="000C1C16" w:rsidP="00DD770E">
            <w:pPr>
              <w:jc w:val="center"/>
              <w:rPr>
                <w:rFonts w:ascii="Times New Roman" w:hAnsi="Times New Roman" w:cs="Times New Roman"/>
                <w:color w:val="auto"/>
                <w:sz w:val="22"/>
                <w:szCs w:val="22"/>
                <w:lang w:eastAsia="en-US"/>
              </w:rPr>
            </w:pPr>
          </w:p>
        </w:tc>
        <w:tc>
          <w:tcPr>
            <w:tcW w:w="669" w:type="pct"/>
            <w:tcBorders>
              <w:top w:val="single" w:sz="4" w:space="0" w:color="auto"/>
              <w:left w:val="single" w:sz="4" w:space="0" w:color="auto"/>
              <w:bottom w:val="single" w:sz="4" w:space="0" w:color="auto"/>
              <w:right w:val="single" w:sz="4" w:space="0" w:color="auto"/>
            </w:tcBorders>
          </w:tcPr>
          <w:p w:rsidR="000C1C16" w:rsidRPr="00DD770E" w:rsidRDefault="000C1C16" w:rsidP="00DD770E">
            <w:pPr>
              <w:jc w:val="center"/>
              <w:rPr>
                <w:rFonts w:ascii="Times New Roman" w:hAnsi="Times New Roman" w:cs="Times New Roman"/>
                <w:color w:val="auto"/>
                <w:sz w:val="22"/>
                <w:szCs w:val="22"/>
                <w:lang w:eastAsia="en-US"/>
              </w:rPr>
            </w:pPr>
          </w:p>
        </w:tc>
        <w:tc>
          <w:tcPr>
            <w:tcW w:w="714" w:type="pct"/>
            <w:tcBorders>
              <w:top w:val="single" w:sz="4" w:space="0" w:color="auto"/>
              <w:left w:val="single" w:sz="4" w:space="0" w:color="auto"/>
              <w:bottom w:val="single" w:sz="4" w:space="0" w:color="auto"/>
              <w:right w:val="single" w:sz="4" w:space="0" w:color="auto"/>
            </w:tcBorders>
          </w:tcPr>
          <w:p w:rsidR="000C1C16" w:rsidRPr="00DD770E" w:rsidRDefault="000C1C16" w:rsidP="00DD770E">
            <w:pPr>
              <w:jc w:val="center"/>
              <w:rPr>
                <w:rFonts w:ascii="Times New Roman" w:hAnsi="Times New Roman" w:cs="Times New Roman"/>
                <w:color w:val="auto"/>
                <w:sz w:val="22"/>
                <w:szCs w:val="22"/>
                <w:lang w:eastAsia="en-US"/>
              </w:rPr>
            </w:pPr>
          </w:p>
        </w:tc>
      </w:tr>
      <w:tr w:rsidR="009C697C" w:rsidRPr="00DD770E" w:rsidTr="004103A4">
        <w:trPr>
          <w:trHeight w:val="251"/>
        </w:trPr>
        <w:tc>
          <w:tcPr>
            <w:tcW w:w="200" w:type="pct"/>
            <w:tcBorders>
              <w:top w:val="single" w:sz="4" w:space="0" w:color="auto"/>
              <w:left w:val="single" w:sz="4" w:space="0" w:color="auto"/>
              <w:bottom w:val="single" w:sz="4" w:space="0" w:color="auto"/>
              <w:right w:val="single" w:sz="4" w:space="0" w:color="auto"/>
            </w:tcBorders>
            <w:hideMark/>
          </w:tcPr>
          <w:p w:rsidR="000C1C16" w:rsidRPr="00DD770E" w:rsidRDefault="000C1C16" w:rsidP="00DD770E">
            <w:pPr>
              <w:rPr>
                <w:rFonts w:ascii="Times New Roman" w:hAnsi="Times New Roman" w:cs="Times New Roman"/>
                <w:color w:val="auto"/>
                <w:sz w:val="22"/>
                <w:szCs w:val="22"/>
                <w:lang w:eastAsia="en-US"/>
              </w:rPr>
            </w:pPr>
            <w:r w:rsidRPr="00DD770E">
              <w:rPr>
                <w:rFonts w:ascii="Times New Roman" w:hAnsi="Times New Roman" w:cs="Times New Roman"/>
                <w:color w:val="auto"/>
                <w:sz w:val="22"/>
                <w:szCs w:val="22"/>
                <w:lang w:eastAsia="en-US"/>
              </w:rPr>
              <w:t>9</w:t>
            </w:r>
          </w:p>
        </w:tc>
        <w:tc>
          <w:tcPr>
            <w:tcW w:w="2558" w:type="pct"/>
            <w:tcBorders>
              <w:top w:val="single" w:sz="4" w:space="0" w:color="auto"/>
              <w:left w:val="single" w:sz="4" w:space="0" w:color="auto"/>
              <w:bottom w:val="single" w:sz="4" w:space="0" w:color="auto"/>
              <w:right w:val="single" w:sz="4" w:space="0" w:color="auto"/>
            </w:tcBorders>
            <w:hideMark/>
          </w:tcPr>
          <w:p w:rsidR="000C1C16" w:rsidRPr="00DD770E" w:rsidRDefault="000C1C16" w:rsidP="00DD770E">
            <w:pPr>
              <w:rPr>
                <w:rFonts w:ascii="Times New Roman" w:hAnsi="Times New Roman" w:cs="Times New Roman"/>
                <w:color w:val="auto"/>
                <w:sz w:val="22"/>
                <w:szCs w:val="22"/>
                <w:lang w:eastAsia="en-US"/>
              </w:rPr>
            </w:pPr>
            <w:r w:rsidRPr="00DD770E">
              <w:rPr>
                <w:rFonts w:ascii="Times New Roman" w:hAnsi="Times New Roman" w:cs="Times New Roman"/>
                <w:color w:val="auto"/>
                <w:sz w:val="22"/>
                <w:szCs w:val="22"/>
                <w:lang w:eastAsia="en-US"/>
              </w:rPr>
              <w:t>Основы религиозной культуры и светской этики</w:t>
            </w:r>
          </w:p>
        </w:tc>
        <w:tc>
          <w:tcPr>
            <w:tcW w:w="859" w:type="pct"/>
            <w:tcBorders>
              <w:top w:val="single" w:sz="4" w:space="0" w:color="auto"/>
              <w:left w:val="single" w:sz="4" w:space="0" w:color="auto"/>
              <w:bottom w:val="single" w:sz="4" w:space="0" w:color="auto"/>
              <w:right w:val="single" w:sz="4" w:space="0" w:color="auto"/>
            </w:tcBorders>
          </w:tcPr>
          <w:p w:rsidR="000C1C16" w:rsidRPr="00DD770E" w:rsidRDefault="000C1C16" w:rsidP="00DD770E">
            <w:pPr>
              <w:jc w:val="center"/>
              <w:rPr>
                <w:rFonts w:ascii="Times New Roman" w:hAnsi="Times New Roman" w:cs="Times New Roman"/>
                <w:color w:val="auto"/>
                <w:sz w:val="22"/>
                <w:szCs w:val="22"/>
                <w:lang w:eastAsia="en-US"/>
              </w:rPr>
            </w:pPr>
          </w:p>
        </w:tc>
        <w:tc>
          <w:tcPr>
            <w:tcW w:w="669" w:type="pct"/>
            <w:tcBorders>
              <w:top w:val="single" w:sz="4" w:space="0" w:color="auto"/>
              <w:left w:val="single" w:sz="4" w:space="0" w:color="auto"/>
              <w:bottom w:val="single" w:sz="4" w:space="0" w:color="auto"/>
              <w:right w:val="single" w:sz="4" w:space="0" w:color="auto"/>
            </w:tcBorders>
          </w:tcPr>
          <w:p w:rsidR="000C1C16" w:rsidRPr="00DD770E" w:rsidRDefault="000C1C16" w:rsidP="00DD770E">
            <w:pPr>
              <w:jc w:val="center"/>
              <w:rPr>
                <w:rFonts w:ascii="Times New Roman" w:hAnsi="Times New Roman" w:cs="Times New Roman"/>
                <w:color w:val="auto"/>
                <w:sz w:val="22"/>
                <w:szCs w:val="22"/>
                <w:lang w:eastAsia="en-US"/>
              </w:rPr>
            </w:pPr>
          </w:p>
        </w:tc>
        <w:tc>
          <w:tcPr>
            <w:tcW w:w="714" w:type="pct"/>
            <w:tcBorders>
              <w:top w:val="single" w:sz="4" w:space="0" w:color="auto"/>
              <w:left w:val="single" w:sz="4" w:space="0" w:color="auto"/>
              <w:bottom w:val="single" w:sz="4" w:space="0" w:color="auto"/>
              <w:right w:val="single" w:sz="4" w:space="0" w:color="auto"/>
            </w:tcBorders>
          </w:tcPr>
          <w:p w:rsidR="000C1C16" w:rsidRPr="00DD770E" w:rsidRDefault="000C1C16" w:rsidP="00DD770E">
            <w:pPr>
              <w:jc w:val="center"/>
              <w:rPr>
                <w:rFonts w:ascii="Times New Roman" w:hAnsi="Times New Roman" w:cs="Times New Roman"/>
                <w:color w:val="auto"/>
                <w:sz w:val="22"/>
                <w:szCs w:val="22"/>
                <w:lang w:eastAsia="en-US"/>
              </w:rPr>
            </w:pPr>
          </w:p>
        </w:tc>
      </w:tr>
      <w:tr w:rsidR="009C697C" w:rsidRPr="00DD770E" w:rsidTr="0088585F">
        <w:trPr>
          <w:trHeight w:val="251"/>
        </w:trPr>
        <w:tc>
          <w:tcPr>
            <w:tcW w:w="200" w:type="pct"/>
            <w:tcBorders>
              <w:top w:val="single" w:sz="4" w:space="0" w:color="auto"/>
              <w:left w:val="single" w:sz="4" w:space="0" w:color="auto"/>
              <w:bottom w:val="single" w:sz="4" w:space="0" w:color="auto"/>
              <w:right w:val="single" w:sz="4" w:space="0" w:color="auto"/>
            </w:tcBorders>
            <w:hideMark/>
          </w:tcPr>
          <w:p w:rsidR="000C1C16" w:rsidRPr="00DD770E" w:rsidRDefault="000C1C16" w:rsidP="00DD770E">
            <w:pPr>
              <w:rPr>
                <w:rFonts w:ascii="Times New Roman" w:hAnsi="Times New Roman" w:cs="Times New Roman"/>
                <w:color w:val="auto"/>
                <w:sz w:val="22"/>
                <w:szCs w:val="22"/>
                <w:lang w:eastAsia="en-US"/>
              </w:rPr>
            </w:pPr>
            <w:r w:rsidRPr="00DD770E">
              <w:rPr>
                <w:rFonts w:ascii="Times New Roman" w:hAnsi="Times New Roman" w:cs="Times New Roman"/>
                <w:color w:val="auto"/>
                <w:sz w:val="22"/>
                <w:szCs w:val="22"/>
                <w:lang w:eastAsia="en-US"/>
              </w:rPr>
              <w:lastRenderedPageBreak/>
              <w:t>10</w:t>
            </w:r>
          </w:p>
        </w:tc>
        <w:tc>
          <w:tcPr>
            <w:tcW w:w="2558" w:type="pct"/>
            <w:tcBorders>
              <w:top w:val="single" w:sz="4" w:space="0" w:color="auto"/>
              <w:left w:val="single" w:sz="4" w:space="0" w:color="auto"/>
              <w:bottom w:val="single" w:sz="4" w:space="0" w:color="auto"/>
              <w:right w:val="single" w:sz="4" w:space="0" w:color="auto"/>
            </w:tcBorders>
            <w:hideMark/>
          </w:tcPr>
          <w:p w:rsidR="000C1C16" w:rsidRPr="00DD770E" w:rsidRDefault="000C1C16" w:rsidP="00DD770E">
            <w:pPr>
              <w:rPr>
                <w:rFonts w:ascii="Times New Roman" w:hAnsi="Times New Roman" w:cs="Times New Roman"/>
                <w:color w:val="auto"/>
                <w:sz w:val="22"/>
                <w:szCs w:val="22"/>
                <w:lang w:eastAsia="en-US"/>
              </w:rPr>
            </w:pPr>
            <w:r w:rsidRPr="00DD770E">
              <w:rPr>
                <w:rFonts w:ascii="Times New Roman" w:hAnsi="Times New Roman" w:cs="Times New Roman"/>
                <w:color w:val="auto"/>
                <w:sz w:val="22"/>
                <w:szCs w:val="22"/>
                <w:lang w:eastAsia="en-US"/>
              </w:rPr>
              <w:t>Музыка</w:t>
            </w:r>
          </w:p>
        </w:tc>
        <w:tc>
          <w:tcPr>
            <w:tcW w:w="859" w:type="pct"/>
            <w:tcBorders>
              <w:top w:val="single" w:sz="4" w:space="0" w:color="auto"/>
              <w:left w:val="single" w:sz="4" w:space="0" w:color="auto"/>
              <w:bottom w:val="single" w:sz="4" w:space="0" w:color="auto"/>
              <w:right w:val="single" w:sz="4" w:space="0" w:color="auto"/>
            </w:tcBorders>
          </w:tcPr>
          <w:p w:rsidR="000C1C16" w:rsidRPr="00DD770E" w:rsidRDefault="000C1C16" w:rsidP="00DD770E">
            <w:pPr>
              <w:jc w:val="center"/>
              <w:rPr>
                <w:rFonts w:ascii="Times New Roman" w:hAnsi="Times New Roman" w:cs="Times New Roman"/>
                <w:color w:val="auto"/>
                <w:sz w:val="22"/>
                <w:szCs w:val="22"/>
                <w:lang w:eastAsia="en-US"/>
              </w:rPr>
            </w:pPr>
          </w:p>
        </w:tc>
        <w:tc>
          <w:tcPr>
            <w:tcW w:w="669" w:type="pct"/>
            <w:tcBorders>
              <w:top w:val="single" w:sz="4" w:space="0" w:color="auto"/>
              <w:left w:val="single" w:sz="4" w:space="0" w:color="auto"/>
              <w:bottom w:val="single" w:sz="4" w:space="0" w:color="auto"/>
              <w:right w:val="single" w:sz="4" w:space="0" w:color="auto"/>
            </w:tcBorders>
          </w:tcPr>
          <w:p w:rsidR="000C1C16" w:rsidRPr="00DD770E" w:rsidRDefault="000C1C16" w:rsidP="00DD770E">
            <w:pPr>
              <w:jc w:val="center"/>
              <w:rPr>
                <w:rFonts w:ascii="Times New Roman" w:hAnsi="Times New Roman" w:cs="Times New Roman"/>
                <w:color w:val="auto"/>
                <w:sz w:val="22"/>
                <w:szCs w:val="22"/>
                <w:lang w:eastAsia="en-US"/>
              </w:rPr>
            </w:pPr>
          </w:p>
        </w:tc>
        <w:tc>
          <w:tcPr>
            <w:tcW w:w="714" w:type="pct"/>
            <w:tcBorders>
              <w:top w:val="single" w:sz="4" w:space="0" w:color="auto"/>
              <w:left w:val="single" w:sz="4" w:space="0" w:color="auto"/>
              <w:bottom w:val="single" w:sz="4" w:space="0" w:color="auto"/>
              <w:right w:val="single" w:sz="4" w:space="0" w:color="auto"/>
            </w:tcBorders>
          </w:tcPr>
          <w:p w:rsidR="000C1C16" w:rsidRPr="00DD770E" w:rsidRDefault="000C1C16" w:rsidP="00DD770E">
            <w:pPr>
              <w:jc w:val="center"/>
              <w:rPr>
                <w:rFonts w:ascii="Times New Roman" w:hAnsi="Times New Roman" w:cs="Times New Roman"/>
                <w:color w:val="auto"/>
                <w:sz w:val="22"/>
                <w:szCs w:val="22"/>
                <w:lang w:eastAsia="en-US"/>
              </w:rPr>
            </w:pPr>
          </w:p>
        </w:tc>
      </w:tr>
      <w:tr w:rsidR="009C697C" w:rsidRPr="00DD770E" w:rsidTr="0088585F">
        <w:trPr>
          <w:trHeight w:val="251"/>
        </w:trPr>
        <w:tc>
          <w:tcPr>
            <w:tcW w:w="200" w:type="pct"/>
            <w:tcBorders>
              <w:top w:val="single" w:sz="4" w:space="0" w:color="auto"/>
              <w:left w:val="single" w:sz="4" w:space="0" w:color="auto"/>
              <w:bottom w:val="single" w:sz="4" w:space="0" w:color="auto"/>
              <w:right w:val="single" w:sz="4" w:space="0" w:color="auto"/>
            </w:tcBorders>
            <w:hideMark/>
          </w:tcPr>
          <w:p w:rsidR="000C1C16" w:rsidRPr="00DD770E" w:rsidRDefault="000C1C16" w:rsidP="00DD770E">
            <w:pPr>
              <w:rPr>
                <w:rFonts w:ascii="Times New Roman" w:hAnsi="Times New Roman" w:cs="Times New Roman"/>
                <w:color w:val="auto"/>
                <w:sz w:val="22"/>
                <w:szCs w:val="22"/>
                <w:lang w:eastAsia="en-US"/>
              </w:rPr>
            </w:pPr>
            <w:r w:rsidRPr="00DD770E">
              <w:rPr>
                <w:rFonts w:ascii="Times New Roman" w:hAnsi="Times New Roman" w:cs="Times New Roman"/>
                <w:color w:val="auto"/>
                <w:sz w:val="22"/>
                <w:szCs w:val="22"/>
                <w:lang w:eastAsia="en-US"/>
              </w:rPr>
              <w:t>11</w:t>
            </w:r>
          </w:p>
        </w:tc>
        <w:tc>
          <w:tcPr>
            <w:tcW w:w="2558" w:type="pct"/>
            <w:tcBorders>
              <w:top w:val="single" w:sz="4" w:space="0" w:color="auto"/>
              <w:left w:val="single" w:sz="4" w:space="0" w:color="auto"/>
              <w:bottom w:val="single" w:sz="4" w:space="0" w:color="auto"/>
              <w:right w:val="single" w:sz="4" w:space="0" w:color="auto"/>
            </w:tcBorders>
            <w:hideMark/>
          </w:tcPr>
          <w:p w:rsidR="000C1C16" w:rsidRPr="00DD770E" w:rsidRDefault="000C1C16" w:rsidP="00DD770E">
            <w:pPr>
              <w:rPr>
                <w:rFonts w:ascii="Times New Roman" w:hAnsi="Times New Roman" w:cs="Times New Roman"/>
                <w:color w:val="auto"/>
                <w:sz w:val="22"/>
                <w:szCs w:val="22"/>
                <w:lang w:eastAsia="en-US"/>
              </w:rPr>
            </w:pPr>
            <w:r w:rsidRPr="00DD770E">
              <w:rPr>
                <w:rFonts w:ascii="Times New Roman" w:hAnsi="Times New Roman" w:cs="Times New Roman"/>
                <w:color w:val="auto"/>
                <w:sz w:val="22"/>
                <w:szCs w:val="22"/>
                <w:lang w:eastAsia="en-US"/>
              </w:rPr>
              <w:t>Изобразительное искусство</w:t>
            </w:r>
          </w:p>
        </w:tc>
        <w:tc>
          <w:tcPr>
            <w:tcW w:w="859" w:type="pct"/>
            <w:tcBorders>
              <w:top w:val="single" w:sz="4" w:space="0" w:color="auto"/>
              <w:left w:val="single" w:sz="4" w:space="0" w:color="auto"/>
              <w:bottom w:val="single" w:sz="4" w:space="0" w:color="auto"/>
              <w:right w:val="single" w:sz="4" w:space="0" w:color="auto"/>
            </w:tcBorders>
          </w:tcPr>
          <w:p w:rsidR="000C1C16" w:rsidRPr="00DD770E" w:rsidRDefault="000C1C16" w:rsidP="00DD770E">
            <w:pPr>
              <w:jc w:val="center"/>
              <w:rPr>
                <w:rFonts w:ascii="Times New Roman" w:hAnsi="Times New Roman" w:cs="Times New Roman"/>
                <w:color w:val="auto"/>
                <w:sz w:val="22"/>
                <w:szCs w:val="22"/>
                <w:lang w:eastAsia="en-US"/>
              </w:rPr>
            </w:pPr>
          </w:p>
        </w:tc>
        <w:tc>
          <w:tcPr>
            <w:tcW w:w="669" w:type="pct"/>
            <w:tcBorders>
              <w:top w:val="single" w:sz="4" w:space="0" w:color="auto"/>
              <w:left w:val="single" w:sz="4" w:space="0" w:color="auto"/>
              <w:bottom w:val="single" w:sz="4" w:space="0" w:color="auto"/>
              <w:right w:val="single" w:sz="4" w:space="0" w:color="auto"/>
            </w:tcBorders>
          </w:tcPr>
          <w:p w:rsidR="000C1C16" w:rsidRPr="00DD770E" w:rsidRDefault="000C1C16" w:rsidP="00DD770E">
            <w:pPr>
              <w:jc w:val="center"/>
              <w:rPr>
                <w:rFonts w:ascii="Times New Roman" w:hAnsi="Times New Roman" w:cs="Times New Roman"/>
                <w:color w:val="auto"/>
                <w:sz w:val="22"/>
                <w:szCs w:val="22"/>
                <w:lang w:eastAsia="en-US"/>
              </w:rPr>
            </w:pPr>
          </w:p>
        </w:tc>
        <w:tc>
          <w:tcPr>
            <w:tcW w:w="714" w:type="pct"/>
            <w:tcBorders>
              <w:top w:val="single" w:sz="4" w:space="0" w:color="auto"/>
              <w:left w:val="single" w:sz="4" w:space="0" w:color="auto"/>
              <w:bottom w:val="single" w:sz="4" w:space="0" w:color="auto"/>
              <w:right w:val="single" w:sz="4" w:space="0" w:color="auto"/>
            </w:tcBorders>
          </w:tcPr>
          <w:p w:rsidR="000C1C16" w:rsidRPr="00DD770E" w:rsidRDefault="000C1C16" w:rsidP="00DD770E">
            <w:pPr>
              <w:jc w:val="center"/>
              <w:rPr>
                <w:rFonts w:ascii="Times New Roman" w:hAnsi="Times New Roman" w:cs="Times New Roman"/>
                <w:color w:val="auto"/>
                <w:sz w:val="22"/>
                <w:szCs w:val="22"/>
                <w:lang w:eastAsia="en-US"/>
              </w:rPr>
            </w:pPr>
          </w:p>
        </w:tc>
      </w:tr>
      <w:tr w:rsidR="009C697C" w:rsidRPr="00DD770E" w:rsidTr="0088585F">
        <w:trPr>
          <w:trHeight w:val="251"/>
        </w:trPr>
        <w:tc>
          <w:tcPr>
            <w:tcW w:w="200" w:type="pct"/>
            <w:tcBorders>
              <w:top w:val="single" w:sz="4" w:space="0" w:color="auto"/>
              <w:left w:val="single" w:sz="4" w:space="0" w:color="auto"/>
              <w:bottom w:val="single" w:sz="4" w:space="0" w:color="auto"/>
              <w:right w:val="single" w:sz="4" w:space="0" w:color="auto"/>
            </w:tcBorders>
            <w:hideMark/>
          </w:tcPr>
          <w:p w:rsidR="000C1C16" w:rsidRPr="00DD770E" w:rsidRDefault="000C1C16" w:rsidP="00DD770E">
            <w:pPr>
              <w:rPr>
                <w:rFonts w:ascii="Times New Roman" w:hAnsi="Times New Roman" w:cs="Times New Roman"/>
                <w:color w:val="auto"/>
                <w:sz w:val="22"/>
                <w:szCs w:val="22"/>
                <w:lang w:eastAsia="en-US"/>
              </w:rPr>
            </w:pPr>
            <w:r w:rsidRPr="00DD770E">
              <w:rPr>
                <w:rFonts w:ascii="Times New Roman" w:hAnsi="Times New Roman" w:cs="Times New Roman"/>
                <w:color w:val="auto"/>
                <w:sz w:val="22"/>
                <w:szCs w:val="22"/>
                <w:lang w:eastAsia="en-US"/>
              </w:rPr>
              <w:t>12</w:t>
            </w:r>
          </w:p>
        </w:tc>
        <w:tc>
          <w:tcPr>
            <w:tcW w:w="2558" w:type="pct"/>
            <w:tcBorders>
              <w:top w:val="single" w:sz="4" w:space="0" w:color="auto"/>
              <w:left w:val="single" w:sz="4" w:space="0" w:color="auto"/>
              <w:bottom w:val="single" w:sz="4" w:space="0" w:color="auto"/>
              <w:right w:val="single" w:sz="4" w:space="0" w:color="auto"/>
            </w:tcBorders>
            <w:hideMark/>
          </w:tcPr>
          <w:p w:rsidR="000C1C16" w:rsidRPr="00DD770E" w:rsidRDefault="000C1C16" w:rsidP="00DD770E">
            <w:pPr>
              <w:rPr>
                <w:rFonts w:ascii="Times New Roman" w:hAnsi="Times New Roman" w:cs="Times New Roman"/>
                <w:color w:val="auto"/>
                <w:sz w:val="22"/>
                <w:szCs w:val="22"/>
                <w:lang w:eastAsia="en-US"/>
              </w:rPr>
            </w:pPr>
            <w:r w:rsidRPr="00DD770E">
              <w:rPr>
                <w:rFonts w:ascii="Times New Roman" w:hAnsi="Times New Roman" w:cs="Times New Roman"/>
                <w:color w:val="auto"/>
                <w:sz w:val="22"/>
                <w:szCs w:val="22"/>
                <w:lang w:eastAsia="en-US"/>
              </w:rPr>
              <w:t>Технология</w:t>
            </w:r>
          </w:p>
        </w:tc>
        <w:tc>
          <w:tcPr>
            <w:tcW w:w="859" w:type="pct"/>
            <w:tcBorders>
              <w:top w:val="single" w:sz="4" w:space="0" w:color="auto"/>
              <w:left w:val="single" w:sz="4" w:space="0" w:color="auto"/>
              <w:bottom w:val="single" w:sz="4" w:space="0" w:color="auto"/>
              <w:right w:val="single" w:sz="4" w:space="0" w:color="auto"/>
            </w:tcBorders>
          </w:tcPr>
          <w:p w:rsidR="000C1C16" w:rsidRPr="00DD770E" w:rsidRDefault="000C1C16" w:rsidP="00DD770E">
            <w:pPr>
              <w:jc w:val="center"/>
              <w:rPr>
                <w:rFonts w:ascii="Times New Roman" w:hAnsi="Times New Roman" w:cs="Times New Roman"/>
                <w:color w:val="auto"/>
                <w:sz w:val="22"/>
                <w:szCs w:val="22"/>
                <w:lang w:eastAsia="en-US"/>
              </w:rPr>
            </w:pPr>
          </w:p>
        </w:tc>
        <w:tc>
          <w:tcPr>
            <w:tcW w:w="669" w:type="pct"/>
            <w:tcBorders>
              <w:top w:val="single" w:sz="4" w:space="0" w:color="auto"/>
              <w:left w:val="single" w:sz="4" w:space="0" w:color="auto"/>
              <w:bottom w:val="single" w:sz="4" w:space="0" w:color="auto"/>
              <w:right w:val="single" w:sz="4" w:space="0" w:color="auto"/>
            </w:tcBorders>
          </w:tcPr>
          <w:p w:rsidR="000C1C16" w:rsidRPr="00DD770E" w:rsidRDefault="000C1C16" w:rsidP="00DD770E">
            <w:pPr>
              <w:jc w:val="center"/>
              <w:rPr>
                <w:rFonts w:ascii="Times New Roman" w:hAnsi="Times New Roman" w:cs="Times New Roman"/>
                <w:color w:val="auto"/>
                <w:sz w:val="22"/>
                <w:szCs w:val="22"/>
                <w:lang w:eastAsia="en-US"/>
              </w:rPr>
            </w:pPr>
          </w:p>
        </w:tc>
        <w:tc>
          <w:tcPr>
            <w:tcW w:w="714" w:type="pct"/>
            <w:tcBorders>
              <w:top w:val="single" w:sz="4" w:space="0" w:color="auto"/>
              <w:left w:val="single" w:sz="4" w:space="0" w:color="auto"/>
              <w:bottom w:val="single" w:sz="4" w:space="0" w:color="auto"/>
              <w:right w:val="single" w:sz="4" w:space="0" w:color="auto"/>
            </w:tcBorders>
          </w:tcPr>
          <w:p w:rsidR="000C1C16" w:rsidRPr="00DD770E" w:rsidRDefault="000C1C16" w:rsidP="00DD770E">
            <w:pPr>
              <w:jc w:val="center"/>
              <w:rPr>
                <w:rFonts w:ascii="Times New Roman" w:hAnsi="Times New Roman" w:cs="Times New Roman"/>
                <w:color w:val="auto"/>
                <w:sz w:val="22"/>
                <w:szCs w:val="22"/>
                <w:lang w:eastAsia="en-US"/>
              </w:rPr>
            </w:pPr>
          </w:p>
        </w:tc>
      </w:tr>
      <w:tr w:rsidR="003807FB" w:rsidRPr="00DD770E" w:rsidTr="0088585F">
        <w:trPr>
          <w:trHeight w:val="251"/>
        </w:trPr>
        <w:tc>
          <w:tcPr>
            <w:tcW w:w="200" w:type="pct"/>
            <w:tcBorders>
              <w:top w:val="single" w:sz="4" w:space="0" w:color="auto"/>
              <w:left w:val="single" w:sz="4" w:space="0" w:color="auto"/>
              <w:bottom w:val="single" w:sz="4" w:space="0" w:color="auto"/>
              <w:right w:val="single" w:sz="4" w:space="0" w:color="auto"/>
            </w:tcBorders>
            <w:hideMark/>
          </w:tcPr>
          <w:p w:rsidR="000C1C16" w:rsidRPr="00DD770E" w:rsidRDefault="000C1C16" w:rsidP="00DD770E">
            <w:pPr>
              <w:rPr>
                <w:rFonts w:ascii="Times New Roman" w:hAnsi="Times New Roman" w:cs="Times New Roman"/>
                <w:color w:val="auto"/>
                <w:sz w:val="22"/>
                <w:szCs w:val="22"/>
                <w:lang w:eastAsia="en-US"/>
              </w:rPr>
            </w:pPr>
            <w:r w:rsidRPr="00DD770E">
              <w:rPr>
                <w:rFonts w:ascii="Times New Roman" w:hAnsi="Times New Roman" w:cs="Times New Roman"/>
                <w:color w:val="auto"/>
                <w:sz w:val="22"/>
                <w:szCs w:val="22"/>
                <w:lang w:eastAsia="en-US"/>
              </w:rPr>
              <w:t>13</w:t>
            </w:r>
          </w:p>
        </w:tc>
        <w:tc>
          <w:tcPr>
            <w:tcW w:w="2558" w:type="pct"/>
            <w:tcBorders>
              <w:top w:val="single" w:sz="4" w:space="0" w:color="auto"/>
              <w:left w:val="single" w:sz="4" w:space="0" w:color="auto"/>
              <w:bottom w:val="single" w:sz="4" w:space="0" w:color="auto"/>
              <w:right w:val="single" w:sz="4" w:space="0" w:color="auto"/>
            </w:tcBorders>
            <w:hideMark/>
          </w:tcPr>
          <w:p w:rsidR="000C1C16" w:rsidRPr="00DD770E" w:rsidRDefault="000C1C16" w:rsidP="00DD770E">
            <w:pPr>
              <w:rPr>
                <w:rFonts w:ascii="Times New Roman" w:hAnsi="Times New Roman" w:cs="Times New Roman"/>
                <w:color w:val="auto"/>
                <w:sz w:val="22"/>
                <w:szCs w:val="22"/>
                <w:lang w:eastAsia="en-US"/>
              </w:rPr>
            </w:pPr>
            <w:r w:rsidRPr="00DD770E">
              <w:rPr>
                <w:rFonts w:ascii="Times New Roman" w:hAnsi="Times New Roman" w:cs="Times New Roman"/>
                <w:color w:val="auto"/>
                <w:sz w:val="22"/>
                <w:szCs w:val="22"/>
                <w:lang w:eastAsia="en-US"/>
              </w:rPr>
              <w:t>Физическая культура</w:t>
            </w:r>
          </w:p>
        </w:tc>
        <w:tc>
          <w:tcPr>
            <w:tcW w:w="859" w:type="pct"/>
            <w:tcBorders>
              <w:top w:val="single" w:sz="4" w:space="0" w:color="auto"/>
              <w:left w:val="single" w:sz="4" w:space="0" w:color="auto"/>
              <w:bottom w:val="single" w:sz="4" w:space="0" w:color="auto"/>
              <w:right w:val="single" w:sz="4" w:space="0" w:color="auto"/>
            </w:tcBorders>
          </w:tcPr>
          <w:p w:rsidR="000C1C16" w:rsidRPr="00DD770E" w:rsidRDefault="000C1C16" w:rsidP="00DD770E">
            <w:pPr>
              <w:jc w:val="center"/>
              <w:rPr>
                <w:rFonts w:ascii="Times New Roman" w:hAnsi="Times New Roman" w:cs="Times New Roman"/>
                <w:color w:val="auto"/>
                <w:sz w:val="22"/>
                <w:szCs w:val="22"/>
                <w:lang w:eastAsia="en-US"/>
              </w:rPr>
            </w:pPr>
          </w:p>
        </w:tc>
        <w:tc>
          <w:tcPr>
            <w:tcW w:w="669" w:type="pct"/>
            <w:tcBorders>
              <w:top w:val="single" w:sz="4" w:space="0" w:color="auto"/>
              <w:left w:val="single" w:sz="4" w:space="0" w:color="auto"/>
              <w:bottom w:val="single" w:sz="4" w:space="0" w:color="auto"/>
              <w:right w:val="single" w:sz="4" w:space="0" w:color="auto"/>
            </w:tcBorders>
          </w:tcPr>
          <w:p w:rsidR="000C1C16" w:rsidRPr="00DD770E" w:rsidRDefault="000C1C16" w:rsidP="00DD770E">
            <w:pPr>
              <w:jc w:val="center"/>
              <w:rPr>
                <w:rFonts w:ascii="Times New Roman" w:hAnsi="Times New Roman" w:cs="Times New Roman"/>
                <w:color w:val="auto"/>
                <w:sz w:val="22"/>
                <w:szCs w:val="22"/>
                <w:lang w:eastAsia="en-US"/>
              </w:rPr>
            </w:pPr>
          </w:p>
        </w:tc>
        <w:tc>
          <w:tcPr>
            <w:tcW w:w="714" w:type="pct"/>
            <w:tcBorders>
              <w:top w:val="single" w:sz="4" w:space="0" w:color="auto"/>
              <w:left w:val="single" w:sz="4" w:space="0" w:color="auto"/>
              <w:bottom w:val="single" w:sz="4" w:space="0" w:color="auto"/>
              <w:right w:val="single" w:sz="4" w:space="0" w:color="auto"/>
            </w:tcBorders>
          </w:tcPr>
          <w:p w:rsidR="000C1C16" w:rsidRPr="00DD770E" w:rsidRDefault="000C1C16" w:rsidP="00DD770E">
            <w:pPr>
              <w:jc w:val="center"/>
              <w:rPr>
                <w:rFonts w:ascii="Times New Roman" w:hAnsi="Times New Roman" w:cs="Times New Roman"/>
                <w:b/>
                <w:color w:val="auto"/>
                <w:sz w:val="22"/>
                <w:szCs w:val="22"/>
                <w:lang w:eastAsia="en-US"/>
              </w:rPr>
            </w:pPr>
          </w:p>
        </w:tc>
      </w:tr>
    </w:tbl>
    <w:p w:rsidR="0088585F" w:rsidRDefault="0088585F" w:rsidP="00DD770E">
      <w:pPr>
        <w:jc w:val="center"/>
        <w:rPr>
          <w:rFonts w:ascii="Times New Roman" w:hAnsi="Times New Roman" w:cs="Times New Roman"/>
          <w:b/>
          <w:color w:val="auto"/>
          <w:sz w:val="22"/>
          <w:szCs w:val="22"/>
        </w:rPr>
      </w:pPr>
    </w:p>
    <w:p w:rsidR="0088585F" w:rsidRDefault="0088585F" w:rsidP="00DD770E">
      <w:pPr>
        <w:jc w:val="center"/>
        <w:rPr>
          <w:rFonts w:ascii="Times New Roman" w:hAnsi="Times New Roman" w:cs="Times New Roman"/>
          <w:b/>
          <w:color w:val="auto"/>
          <w:sz w:val="22"/>
          <w:szCs w:val="22"/>
        </w:rPr>
      </w:pPr>
    </w:p>
    <w:p w:rsidR="0088585F" w:rsidRDefault="0088585F" w:rsidP="00DD770E">
      <w:pPr>
        <w:jc w:val="center"/>
        <w:rPr>
          <w:rFonts w:ascii="Times New Roman" w:hAnsi="Times New Roman" w:cs="Times New Roman"/>
          <w:b/>
          <w:color w:val="auto"/>
          <w:sz w:val="22"/>
          <w:szCs w:val="22"/>
        </w:rPr>
      </w:pPr>
    </w:p>
    <w:p w:rsidR="00263DA7" w:rsidRPr="004103E6" w:rsidRDefault="0088585F" w:rsidP="00DD770E">
      <w:pPr>
        <w:jc w:val="center"/>
        <w:rPr>
          <w:rFonts w:ascii="Times New Roman" w:hAnsi="Times New Roman" w:cs="Times New Roman"/>
          <w:b/>
          <w:color w:val="auto"/>
          <w:sz w:val="22"/>
          <w:szCs w:val="22"/>
        </w:rPr>
      </w:pPr>
      <w:r>
        <w:rPr>
          <w:rFonts w:ascii="Times New Roman" w:hAnsi="Times New Roman" w:cs="Times New Roman"/>
          <w:b/>
          <w:color w:val="auto"/>
          <w:sz w:val="22"/>
          <w:szCs w:val="22"/>
        </w:rPr>
        <w:t>5-9</w:t>
      </w:r>
      <w:r w:rsidR="00B82EE8" w:rsidRPr="004103E6">
        <w:rPr>
          <w:rFonts w:ascii="Times New Roman" w:hAnsi="Times New Roman" w:cs="Times New Roman"/>
          <w:b/>
          <w:color w:val="auto"/>
          <w:sz w:val="22"/>
          <w:szCs w:val="22"/>
        </w:rPr>
        <w:t xml:space="preserve"> класс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5"/>
        <w:gridCol w:w="4469"/>
        <w:gridCol w:w="3209"/>
        <w:gridCol w:w="3055"/>
        <w:gridCol w:w="3188"/>
      </w:tblGrid>
      <w:tr w:rsidR="00B82EE8" w:rsidRPr="00DD770E" w:rsidTr="00B82EE8">
        <w:trPr>
          <w:trHeight w:val="503"/>
        </w:trPr>
        <w:tc>
          <w:tcPr>
            <w:tcW w:w="292" w:type="pct"/>
            <w:tcBorders>
              <w:top w:val="single" w:sz="4" w:space="0" w:color="auto"/>
              <w:left w:val="single" w:sz="4" w:space="0" w:color="auto"/>
              <w:bottom w:val="single" w:sz="4" w:space="0" w:color="auto"/>
              <w:right w:val="single" w:sz="4" w:space="0" w:color="auto"/>
            </w:tcBorders>
            <w:hideMark/>
          </w:tcPr>
          <w:p w:rsidR="00B82EE8" w:rsidRPr="00DD770E" w:rsidRDefault="00B82EE8" w:rsidP="00DD770E">
            <w:pPr>
              <w:jc w:val="center"/>
              <w:rPr>
                <w:rFonts w:ascii="Times New Roman" w:hAnsi="Times New Roman" w:cs="Times New Roman"/>
                <w:color w:val="auto"/>
                <w:sz w:val="22"/>
                <w:szCs w:val="22"/>
                <w:lang w:eastAsia="en-US"/>
              </w:rPr>
            </w:pPr>
            <w:r w:rsidRPr="00DD770E">
              <w:rPr>
                <w:rFonts w:ascii="Times New Roman" w:hAnsi="Times New Roman" w:cs="Times New Roman"/>
                <w:sz w:val="22"/>
                <w:szCs w:val="22"/>
                <w:lang w:eastAsia="en-US"/>
              </w:rPr>
              <w:t>21</w:t>
            </w:r>
          </w:p>
        </w:tc>
        <w:tc>
          <w:tcPr>
            <w:tcW w:w="1511" w:type="pct"/>
            <w:tcBorders>
              <w:top w:val="single" w:sz="4" w:space="0" w:color="auto"/>
              <w:left w:val="single" w:sz="4" w:space="0" w:color="auto"/>
              <w:bottom w:val="single" w:sz="4" w:space="0" w:color="auto"/>
              <w:right w:val="single" w:sz="4" w:space="0" w:color="auto"/>
            </w:tcBorders>
            <w:hideMark/>
          </w:tcPr>
          <w:p w:rsidR="00B82EE8" w:rsidRPr="00DD770E" w:rsidRDefault="00B82EE8" w:rsidP="00DD770E">
            <w:pPr>
              <w:jc w:val="center"/>
              <w:rPr>
                <w:rFonts w:ascii="Times New Roman" w:hAnsi="Times New Roman" w:cs="Times New Roman"/>
                <w:sz w:val="22"/>
                <w:szCs w:val="22"/>
                <w:lang w:eastAsia="en-US"/>
              </w:rPr>
            </w:pPr>
            <w:r w:rsidRPr="00DD770E">
              <w:rPr>
                <w:rFonts w:ascii="Times New Roman" w:hAnsi="Times New Roman" w:cs="Times New Roman"/>
                <w:sz w:val="22"/>
                <w:szCs w:val="22"/>
                <w:lang w:eastAsia="en-US"/>
              </w:rPr>
              <w:t>Удовлетворены ли Вы качеством подготовки по учебным предметам</w:t>
            </w:r>
          </w:p>
          <w:p w:rsidR="00B82EE8" w:rsidRPr="00DD770E" w:rsidRDefault="00B82EE8" w:rsidP="00DD770E">
            <w:pPr>
              <w:jc w:val="center"/>
              <w:rPr>
                <w:rFonts w:ascii="Times New Roman" w:hAnsi="Times New Roman" w:cs="Times New Roman"/>
                <w:sz w:val="22"/>
                <w:szCs w:val="22"/>
                <w:lang w:eastAsia="en-US"/>
              </w:rPr>
            </w:pPr>
            <w:r w:rsidRPr="00DD770E">
              <w:rPr>
                <w:rFonts w:ascii="Times New Roman" w:hAnsi="Times New Roman" w:cs="Times New Roman"/>
                <w:sz w:val="22"/>
                <w:szCs w:val="22"/>
                <w:lang w:eastAsia="en-US"/>
              </w:rPr>
              <w:t>5</w:t>
            </w:r>
            <w:r w:rsidR="0088585F">
              <w:rPr>
                <w:rFonts w:ascii="Times New Roman" w:hAnsi="Times New Roman" w:cs="Times New Roman"/>
                <w:sz w:val="22"/>
                <w:szCs w:val="22"/>
                <w:lang w:eastAsia="en-US"/>
              </w:rPr>
              <w:t>-9</w:t>
            </w:r>
            <w:r w:rsidRPr="00DD770E">
              <w:rPr>
                <w:rFonts w:ascii="Times New Roman" w:hAnsi="Times New Roman" w:cs="Times New Roman"/>
                <w:sz w:val="22"/>
                <w:szCs w:val="22"/>
                <w:lang w:eastAsia="en-US"/>
              </w:rPr>
              <w:t xml:space="preserve"> кл.</w:t>
            </w:r>
          </w:p>
        </w:tc>
        <w:tc>
          <w:tcPr>
            <w:tcW w:w="1085" w:type="pct"/>
            <w:tcBorders>
              <w:top w:val="single" w:sz="4" w:space="0" w:color="auto"/>
              <w:left w:val="single" w:sz="4" w:space="0" w:color="auto"/>
              <w:bottom w:val="single" w:sz="4" w:space="0" w:color="auto"/>
              <w:right w:val="single" w:sz="4" w:space="0" w:color="auto"/>
            </w:tcBorders>
          </w:tcPr>
          <w:p w:rsidR="00B82EE8" w:rsidRPr="00DD770E" w:rsidRDefault="00B82EE8" w:rsidP="00DD770E">
            <w:pPr>
              <w:jc w:val="center"/>
              <w:rPr>
                <w:rFonts w:ascii="Times New Roman" w:hAnsi="Times New Roman" w:cs="Times New Roman"/>
                <w:sz w:val="22"/>
                <w:szCs w:val="22"/>
                <w:lang w:eastAsia="en-US"/>
              </w:rPr>
            </w:pPr>
            <w:r w:rsidRPr="00DD770E">
              <w:rPr>
                <w:rFonts w:ascii="Times New Roman" w:hAnsi="Times New Roman" w:cs="Times New Roman"/>
                <w:sz w:val="22"/>
                <w:szCs w:val="22"/>
                <w:lang w:eastAsia="en-US"/>
              </w:rPr>
              <w:t xml:space="preserve">Удовлетворен </w:t>
            </w:r>
          </w:p>
          <w:p w:rsidR="00B82EE8" w:rsidRPr="00DD770E" w:rsidRDefault="00B82EE8" w:rsidP="00DD770E">
            <w:pPr>
              <w:jc w:val="center"/>
              <w:rPr>
                <w:rFonts w:ascii="Times New Roman" w:hAnsi="Times New Roman" w:cs="Times New Roman"/>
                <w:sz w:val="22"/>
                <w:szCs w:val="22"/>
                <w:lang w:eastAsia="en-US"/>
              </w:rPr>
            </w:pPr>
          </w:p>
        </w:tc>
        <w:tc>
          <w:tcPr>
            <w:tcW w:w="1033" w:type="pct"/>
            <w:tcBorders>
              <w:top w:val="single" w:sz="4" w:space="0" w:color="auto"/>
              <w:left w:val="single" w:sz="4" w:space="0" w:color="auto"/>
              <w:bottom w:val="single" w:sz="4" w:space="0" w:color="auto"/>
              <w:right w:val="single" w:sz="4" w:space="0" w:color="auto"/>
            </w:tcBorders>
          </w:tcPr>
          <w:p w:rsidR="00B82EE8" w:rsidRPr="00DD770E" w:rsidRDefault="00B82EE8" w:rsidP="00DD770E">
            <w:pPr>
              <w:jc w:val="center"/>
              <w:rPr>
                <w:rFonts w:ascii="Times New Roman" w:hAnsi="Times New Roman" w:cs="Times New Roman"/>
                <w:sz w:val="22"/>
                <w:szCs w:val="22"/>
                <w:lang w:eastAsia="en-US"/>
              </w:rPr>
            </w:pPr>
            <w:r w:rsidRPr="00DD770E">
              <w:rPr>
                <w:rFonts w:ascii="Times New Roman" w:hAnsi="Times New Roman" w:cs="Times New Roman"/>
                <w:sz w:val="22"/>
                <w:szCs w:val="22"/>
                <w:lang w:eastAsia="en-US"/>
              </w:rPr>
              <w:t>Частично удовлетворен</w:t>
            </w:r>
          </w:p>
          <w:p w:rsidR="00B82EE8" w:rsidRPr="00DD770E" w:rsidRDefault="00B82EE8" w:rsidP="00DD770E">
            <w:pPr>
              <w:jc w:val="center"/>
              <w:rPr>
                <w:rFonts w:ascii="Times New Roman" w:hAnsi="Times New Roman" w:cs="Times New Roman"/>
                <w:sz w:val="22"/>
                <w:szCs w:val="22"/>
                <w:lang w:eastAsia="en-US"/>
              </w:rPr>
            </w:pPr>
          </w:p>
        </w:tc>
        <w:tc>
          <w:tcPr>
            <w:tcW w:w="1078" w:type="pct"/>
            <w:tcBorders>
              <w:top w:val="single" w:sz="4" w:space="0" w:color="auto"/>
              <w:left w:val="single" w:sz="4" w:space="0" w:color="auto"/>
              <w:bottom w:val="single" w:sz="4" w:space="0" w:color="auto"/>
              <w:right w:val="single" w:sz="4" w:space="0" w:color="auto"/>
            </w:tcBorders>
          </w:tcPr>
          <w:p w:rsidR="00B82EE8" w:rsidRPr="00DD770E" w:rsidRDefault="00B82EE8" w:rsidP="00DD770E">
            <w:pPr>
              <w:jc w:val="center"/>
              <w:rPr>
                <w:rFonts w:ascii="Times New Roman" w:hAnsi="Times New Roman" w:cs="Times New Roman"/>
                <w:sz w:val="22"/>
                <w:szCs w:val="22"/>
                <w:lang w:eastAsia="en-US"/>
              </w:rPr>
            </w:pPr>
            <w:r w:rsidRPr="00DD770E">
              <w:rPr>
                <w:rFonts w:ascii="Times New Roman" w:hAnsi="Times New Roman" w:cs="Times New Roman"/>
                <w:sz w:val="22"/>
                <w:szCs w:val="22"/>
                <w:lang w:eastAsia="en-US"/>
              </w:rPr>
              <w:t>Не удовлетворен</w:t>
            </w:r>
          </w:p>
          <w:p w:rsidR="00B82EE8" w:rsidRPr="00DD770E" w:rsidRDefault="00B82EE8" w:rsidP="00DD770E">
            <w:pPr>
              <w:jc w:val="center"/>
              <w:rPr>
                <w:rFonts w:ascii="Times New Roman" w:hAnsi="Times New Roman" w:cs="Times New Roman"/>
                <w:sz w:val="22"/>
                <w:szCs w:val="22"/>
                <w:lang w:eastAsia="en-US"/>
              </w:rPr>
            </w:pPr>
          </w:p>
        </w:tc>
      </w:tr>
      <w:tr w:rsidR="00B82EE8" w:rsidRPr="00DD770E" w:rsidTr="0088585F">
        <w:trPr>
          <w:trHeight w:val="251"/>
        </w:trPr>
        <w:tc>
          <w:tcPr>
            <w:tcW w:w="292" w:type="pct"/>
            <w:tcBorders>
              <w:top w:val="single" w:sz="4" w:space="0" w:color="auto"/>
              <w:left w:val="single" w:sz="4" w:space="0" w:color="auto"/>
              <w:bottom w:val="single" w:sz="4" w:space="0" w:color="auto"/>
              <w:right w:val="single" w:sz="4" w:space="0" w:color="auto"/>
            </w:tcBorders>
            <w:hideMark/>
          </w:tcPr>
          <w:p w:rsidR="00B82EE8" w:rsidRPr="00DD770E" w:rsidRDefault="00B82EE8" w:rsidP="00DD770E">
            <w:pPr>
              <w:rPr>
                <w:rFonts w:ascii="Times New Roman" w:hAnsi="Times New Roman" w:cs="Times New Roman"/>
                <w:sz w:val="22"/>
                <w:szCs w:val="22"/>
                <w:lang w:eastAsia="en-US"/>
              </w:rPr>
            </w:pPr>
            <w:r w:rsidRPr="00DD770E">
              <w:rPr>
                <w:rFonts w:ascii="Times New Roman" w:hAnsi="Times New Roman" w:cs="Times New Roman"/>
                <w:sz w:val="22"/>
                <w:szCs w:val="22"/>
                <w:lang w:eastAsia="en-US"/>
              </w:rPr>
              <w:t>1</w:t>
            </w:r>
          </w:p>
        </w:tc>
        <w:tc>
          <w:tcPr>
            <w:tcW w:w="1511" w:type="pct"/>
            <w:tcBorders>
              <w:top w:val="single" w:sz="4" w:space="0" w:color="auto"/>
              <w:left w:val="single" w:sz="4" w:space="0" w:color="auto"/>
              <w:bottom w:val="single" w:sz="4" w:space="0" w:color="auto"/>
              <w:right w:val="single" w:sz="4" w:space="0" w:color="auto"/>
            </w:tcBorders>
            <w:hideMark/>
          </w:tcPr>
          <w:p w:rsidR="00B82EE8" w:rsidRPr="00DD770E" w:rsidRDefault="00B82EE8" w:rsidP="00DD770E">
            <w:pPr>
              <w:rPr>
                <w:rFonts w:ascii="Times New Roman" w:hAnsi="Times New Roman" w:cs="Times New Roman"/>
                <w:sz w:val="22"/>
                <w:szCs w:val="22"/>
                <w:lang w:eastAsia="en-US"/>
              </w:rPr>
            </w:pPr>
            <w:r w:rsidRPr="00DD770E">
              <w:rPr>
                <w:rFonts w:ascii="Times New Roman" w:hAnsi="Times New Roman" w:cs="Times New Roman"/>
                <w:sz w:val="22"/>
                <w:szCs w:val="22"/>
                <w:lang w:eastAsia="en-US"/>
              </w:rPr>
              <w:t>Математика</w:t>
            </w:r>
          </w:p>
        </w:tc>
        <w:tc>
          <w:tcPr>
            <w:tcW w:w="1085" w:type="pct"/>
            <w:tcBorders>
              <w:top w:val="single" w:sz="4" w:space="0" w:color="auto"/>
              <w:left w:val="single" w:sz="4" w:space="0" w:color="auto"/>
              <w:bottom w:val="single" w:sz="4" w:space="0" w:color="auto"/>
              <w:right w:val="single" w:sz="4" w:space="0" w:color="auto"/>
            </w:tcBorders>
          </w:tcPr>
          <w:p w:rsidR="00B82EE8" w:rsidRPr="00DD770E" w:rsidRDefault="00B82EE8" w:rsidP="00DD770E">
            <w:pPr>
              <w:jc w:val="center"/>
              <w:rPr>
                <w:rFonts w:ascii="Times New Roman" w:hAnsi="Times New Roman" w:cs="Times New Roman"/>
                <w:sz w:val="22"/>
                <w:szCs w:val="22"/>
                <w:lang w:eastAsia="en-US"/>
              </w:rPr>
            </w:pPr>
          </w:p>
        </w:tc>
        <w:tc>
          <w:tcPr>
            <w:tcW w:w="1033" w:type="pct"/>
            <w:tcBorders>
              <w:top w:val="single" w:sz="4" w:space="0" w:color="auto"/>
              <w:left w:val="single" w:sz="4" w:space="0" w:color="auto"/>
              <w:bottom w:val="single" w:sz="4" w:space="0" w:color="auto"/>
              <w:right w:val="single" w:sz="4" w:space="0" w:color="auto"/>
            </w:tcBorders>
          </w:tcPr>
          <w:p w:rsidR="00B82EE8" w:rsidRPr="00DD770E" w:rsidRDefault="00B82EE8" w:rsidP="00DD770E">
            <w:pPr>
              <w:jc w:val="center"/>
              <w:rPr>
                <w:rFonts w:ascii="Times New Roman" w:hAnsi="Times New Roman" w:cs="Times New Roman"/>
                <w:sz w:val="22"/>
                <w:szCs w:val="22"/>
                <w:lang w:eastAsia="en-US"/>
              </w:rPr>
            </w:pPr>
          </w:p>
        </w:tc>
        <w:tc>
          <w:tcPr>
            <w:tcW w:w="1078" w:type="pct"/>
            <w:tcBorders>
              <w:top w:val="single" w:sz="4" w:space="0" w:color="auto"/>
              <w:left w:val="single" w:sz="4" w:space="0" w:color="auto"/>
              <w:bottom w:val="single" w:sz="4" w:space="0" w:color="auto"/>
              <w:right w:val="single" w:sz="4" w:space="0" w:color="auto"/>
            </w:tcBorders>
          </w:tcPr>
          <w:p w:rsidR="00B82EE8" w:rsidRPr="00DD770E" w:rsidRDefault="00B82EE8" w:rsidP="00DD770E">
            <w:pPr>
              <w:jc w:val="center"/>
              <w:rPr>
                <w:rFonts w:ascii="Times New Roman" w:hAnsi="Times New Roman" w:cs="Times New Roman"/>
                <w:sz w:val="22"/>
                <w:szCs w:val="22"/>
                <w:lang w:eastAsia="en-US"/>
              </w:rPr>
            </w:pPr>
          </w:p>
        </w:tc>
      </w:tr>
      <w:tr w:rsidR="00B82EE8" w:rsidRPr="00DD770E" w:rsidTr="0088585F">
        <w:trPr>
          <w:trHeight w:val="251"/>
        </w:trPr>
        <w:tc>
          <w:tcPr>
            <w:tcW w:w="292" w:type="pct"/>
            <w:tcBorders>
              <w:top w:val="single" w:sz="4" w:space="0" w:color="auto"/>
              <w:left w:val="single" w:sz="4" w:space="0" w:color="auto"/>
              <w:bottom w:val="single" w:sz="4" w:space="0" w:color="auto"/>
              <w:right w:val="single" w:sz="4" w:space="0" w:color="auto"/>
            </w:tcBorders>
            <w:hideMark/>
          </w:tcPr>
          <w:p w:rsidR="00B82EE8" w:rsidRPr="00DD770E" w:rsidRDefault="00B82EE8" w:rsidP="00DD770E">
            <w:pPr>
              <w:rPr>
                <w:rFonts w:ascii="Times New Roman" w:hAnsi="Times New Roman" w:cs="Times New Roman"/>
                <w:sz w:val="22"/>
                <w:szCs w:val="22"/>
                <w:lang w:eastAsia="en-US"/>
              </w:rPr>
            </w:pPr>
            <w:r w:rsidRPr="00DD770E">
              <w:rPr>
                <w:rFonts w:ascii="Times New Roman" w:hAnsi="Times New Roman" w:cs="Times New Roman"/>
                <w:sz w:val="22"/>
                <w:szCs w:val="22"/>
                <w:lang w:eastAsia="en-US"/>
              </w:rPr>
              <w:t>3</w:t>
            </w:r>
          </w:p>
        </w:tc>
        <w:tc>
          <w:tcPr>
            <w:tcW w:w="1511" w:type="pct"/>
            <w:tcBorders>
              <w:top w:val="single" w:sz="4" w:space="0" w:color="auto"/>
              <w:left w:val="single" w:sz="4" w:space="0" w:color="auto"/>
              <w:bottom w:val="single" w:sz="4" w:space="0" w:color="auto"/>
              <w:right w:val="single" w:sz="4" w:space="0" w:color="auto"/>
            </w:tcBorders>
            <w:hideMark/>
          </w:tcPr>
          <w:p w:rsidR="00B82EE8" w:rsidRPr="00DD770E" w:rsidRDefault="00B82EE8" w:rsidP="00DD770E">
            <w:pPr>
              <w:rPr>
                <w:rFonts w:ascii="Times New Roman" w:hAnsi="Times New Roman" w:cs="Times New Roman"/>
                <w:sz w:val="22"/>
                <w:szCs w:val="22"/>
                <w:lang w:eastAsia="en-US"/>
              </w:rPr>
            </w:pPr>
            <w:r w:rsidRPr="00DD770E">
              <w:rPr>
                <w:rFonts w:ascii="Times New Roman" w:hAnsi="Times New Roman" w:cs="Times New Roman"/>
                <w:sz w:val="22"/>
                <w:szCs w:val="22"/>
                <w:lang w:eastAsia="en-US"/>
              </w:rPr>
              <w:t>Русский язык</w:t>
            </w:r>
          </w:p>
        </w:tc>
        <w:tc>
          <w:tcPr>
            <w:tcW w:w="1085" w:type="pct"/>
            <w:tcBorders>
              <w:top w:val="single" w:sz="4" w:space="0" w:color="auto"/>
              <w:left w:val="single" w:sz="4" w:space="0" w:color="auto"/>
              <w:bottom w:val="single" w:sz="4" w:space="0" w:color="auto"/>
              <w:right w:val="single" w:sz="4" w:space="0" w:color="auto"/>
            </w:tcBorders>
          </w:tcPr>
          <w:p w:rsidR="00B82EE8" w:rsidRPr="00DD770E" w:rsidRDefault="00B82EE8" w:rsidP="00DD770E">
            <w:pPr>
              <w:jc w:val="center"/>
              <w:rPr>
                <w:rFonts w:ascii="Times New Roman" w:hAnsi="Times New Roman" w:cs="Times New Roman"/>
                <w:sz w:val="22"/>
                <w:szCs w:val="22"/>
                <w:lang w:eastAsia="en-US"/>
              </w:rPr>
            </w:pPr>
          </w:p>
        </w:tc>
        <w:tc>
          <w:tcPr>
            <w:tcW w:w="1033" w:type="pct"/>
            <w:tcBorders>
              <w:top w:val="single" w:sz="4" w:space="0" w:color="auto"/>
              <w:left w:val="single" w:sz="4" w:space="0" w:color="auto"/>
              <w:bottom w:val="single" w:sz="4" w:space="0" w:color="auto"/>
              <w:right w:val="single" w:sz="4" w:space="0" w:color="auto"/>
            </w:tcBorders>
          </w:tcPr>
          <w:p w:rsidR="00B82EE8" w:rsidRPr="00DD770E" w:rsidRDefault="00B82EE8" w:rsidP="00DD770E">
            <w:pPr>
              <w:jc w:val="center"/>
              <w:rPr>
                <w:rFonts w:ascii="Times New Roman" w:hAnsi="Times New Roman" w:cs="Times New Roman"/>
                <w:sz w:val="22"/>
                <w:szCs w:val="22"/>
                <w:lang w:eastAsia="en-US"/>
              </w:rPr>
            </w:pPr>
          </w:p>
        </w:tc>
        <w:tc>
          <w:tcPr>
            <w:tcW w:w="1078" w:type="pct"/>
            <w:tcBorders>
              <w:top w:val="single" w:sz="4" w:space="0" w:color="auto"/>
              <w:left w:val="single" w:sz="4" w:space="0" w:color="auto"/>
              <w:bottom w:val="single" w:sz="4" w:space="0" w:color="auto"/>
              <w:right w:val="single" w:sz="4" w:space="0" w:color="auto"/>
            </w:tcBorders>
          </w:tcPr>
          <w:p w:rsidR="00B82EE8" w:rsidRPr="00DD770E" w:rsidRDefault="00B82EE8" w:rsidP="00DD770E">
            <w:pPr>
              <w:jc w:val="center"/>
              <w:rPr>
                <w:rFonts w:ascii="Times New Roman" w:hAnsi="Times New Roman" w:cs="Times New Roman"/>
                <w:sz w:val="22"/>
                <w:szCs w:val="22"/>
                <w:lang w:eastAsia="en-US"/>
              </w:rPr>
            </w:pPr>
          </w:p>
        </w:tc>
      </w:tr>
      <w:tr w:rsidR="00B82EE8" w:rsidRPr="00DD770E" w:rsidTr="0088585F">
        <w:trPr>
          <w:trHeight w:val="251"/>
        </w:trPr>
        <w:tc>
          <w:tcPr>
            <w:tcW w:w="292" w:type="pct"/>
            <w:tcBorders>
              <w:top w:val="single" w:sz="4" w:space="0" w:color="auto"/>
              <w:left w:val="single" w:sz="4" w:space="0" w:color="auto"/>
              <w:bottom w:val="single" w:sz="4" w:space="0" w:color="auto"/>
              <w:right w:val="single" w:sz="4" w:space="0" w:color="auto"/>
            </w:tcBorders>
            <w:hideMark/>
          </w:tcPr>
          <w:p w:rsidR="00B82EE8" w:rsidRPr="00DD770E" w:rsidRDefault="00B82EE8" w:rsidP="00DD770E">
            <w:pPr>
              <w:rPr>
                <w:rFonts w:ascii="Times New Roman" w:hAnsi="Times New Roman" w:cs="Times New Roman"/>
                <w:sz w:val="22"/>
                <w:szCs w:val="22"/>
                <w:lang w:eastAsia="en-US"/>
              </w:rPr>
            </w:pPr>
            <w:r w:rsidRPr="00DD770E">
              <w:rPr>
                <w:rFonts w:ascii="Times New Roman" w:hAnsi="Times New Roman" w:cs="Times New Roman"/>
                <w:sz w:val="22"/>
                <w:szCs w:val="22"/>
                <w:lang w:eastAsia="en-US"/>
              </w:rPr>
              <w:t>4</w:t>
            </w:r>
          </w:p>
        </w:tc>
        <w:tc>
          <w:tcPr>
            <w:tcW w:w="1511" w:type="pct"/>
            <w:tcBorders>
              <w:top w:val="single" w:sz="4" w:space="0" w:color="auto"/>
              <w:left w:val="single" w:sz="4" w:space="0" w:color="auto"/>
              <w:bottom w:val="single" w:sz="4" w:space="0" w:color="auto"/>
              <w:right w:val="single" w:sz="4" w:space="0" w:color="auto"/>
            </w:tcBorders>
            <w:hideMark/>
          </w:tcPr>
          <w:p w:rsidR="00B82EE8" w:rsidRPr="00DD770E" w:rsidRDefault="00B82EE8" w:rsidP="00DD770E">
            <w:pPr>
              <w:rPr>
                <w:rFonts w:ascii="Times New Roman" w:hAnsi="Times New Roman" w:cs="Times New Roman"/>
                <w:sz w:val="22"/>
                <w:szCs w:val="22"/>
                <w:lang w:eastAsia="en-US"/>
              </w:rPr>
            </w:pPr>
            <w:r w:rsidRPr="00DD770E">
              <w:rPr>
                <w:rFonts w:ascii="Times New Roman" w:hAnsi="Times New Roman" w:cs="Times New Roman"/>
                <w:sz w:val="22"/>
                <w:szCs w:val="22"/>
                <w:lang w:eastAsia="en-US"/>
              </w:rPr>
              <w:t>Литература</w:t>
            </w:r>
          </w:p>
        </w:tc>
        <w:tc>
          <w:tcPr>
            <w:tcW w:w="1085" w:type="pct"/>
            <w:tcBorders>
              <w:top w:val="single" w:sz="4" w:space="0" w:color="auto"/>
              <w:left w:val="single" w:sz="4" w:space="0" w:color="auto"/>
              <w:bottom w:val="single" w:sz="4" w:space="0" w:color="auto"/>
              <w:right w:val="single" w:sz="4" w:space="0" w:color="auto"/>
            </w:tcBorders>
          </w:tcPr>
          <w:p w:rsidR="00B82EE8" w:rsidRPr="00DD770E" w:rsidRDefault="00B82EE8" w:rsidP="00DD770E">
            <w:pPr>
              <w:jc w:val="center"/>
              <w:rPr>
                <w:rFonts w:ascii="Times New Roman" w:hAnsi="Times New Roman" w:cs="Times New Roman"/>
                <w:sz w:val="22"/>
                <w:szCs w:val="22"/>
                <w:lang w:eastAsia="en-US"/>
              </w:rPr>
            </w:pPr>
          </w:p>
        </w:tc>
        <w:tc>
          <w:tcPr>
            <w:tcW w:w="1033" w:type="pct"/>
            <w:tcBorders>
              <w:top w:val="single" w:sz="4" w:space="0" w:color="auto"/>
              <w:left w:val="single" w:sz="4" w:space="0" w:color="auto"/>
              <w:bottom w:val="single" w:sz="4" w:space="0" w:color="auto"/>
              <w:right w:val="single" w:sz="4" w:space="0" w:color="auto"/>
            </w:tcBorders>
          </w:tcPr>
          <w:p w:rsidR="00B82EE8" w:rsidRPr="00DD770E" w:rsidRDefault="00B82EE8" w:rsidP="00DD770E">
            <w:pPr>
              <w:jc w:val="center"/>
              <w:rPr>
                <w:rFonts w:ascii="Times New Roman" w:hAnsi="Times New Roman" w:cs="Times New Roman"/>
                <w:sz w:val="22"/>
                <w:szCs w:val="22"/>
                <w:lang w:eastAsia="en-US"/>
              </w:rPr>
            </w:pPr>
          </w:p>
        </w:tc>
        <w:tc>
          <w:tcPr>
            <w:tcW w:w="1078" w:type="pct"/>
            <w:tcBorders>
              <w:top w:val="single" w:sz="4" w:space="0" w:color="auto"/>
              <w:left w:val="single" w:sz="4" w:space="0" w:color="auto"/>
              <w:bottom w:val="single" w:sz="4" w:space="0" w:color="auto"/>
              <w:right w:val="single" w:sz="4" w:space="0" w:color="auto"/>
            </w:tcBorders>
          </w:tcPr>
          <w:p w:rsidR="00B82EE8" w:rsidRPr="00DD770E" w:rsidRDefault="00B82EE8" w:rsidP="00DD770E">
            <w:pPr>
              <w:jc w:val="center"/>
              <w:rPr>
                <w:rFonts w:ascii="Times New Roman" w:hAnsi="Times New Roman" w:cs="Times New Roman"/>
                <w:sz w:val="22"/>
                <w:szCs w:val="22"/>
                <w:lang w:eastAsia="en-US"/>
              </w:rPr>
            </w:pPr>
          </w:p>
        </w:tc>
      </w:tr>
      <w:tr w:rsidR="00B82EE8" w:rsidRPr="00DD770E" w:rsidTr="0088585F">
        <w:trPr>
          <w:trHeight w:val="251"/>
        </w:trPr>
        <w:tc>
          <w:tcPr>
            <w:tcW w:w="292" w:type="pct"/>
            <w:tcBorders>
              <w:top w:val="single" w:sz="4" w:space="0" w:color="auto"/>
              <w:left w:val="single" w:sz="4" w:space="0" w:color="auto"/>
              <w:bottom w:val="single" w:sz="4" w:space="0" w:color="auto"/>
              <w:right w:val="single" w:sz="4" w:space="0" w:color="auto"/>
            </w:tcBorders>
            <w:hideMark/>
          </w:tcPr>
          <w:p w:rsidR="00B82EE8" w:rsidRPr="00DD770E" w:rsidRDefault="00B82EE8" w:rsidP="00DD770E">
            <w:pPr>
              <w:rPr>
                <w:rFonts w:ascii="Times New Roman" w:hAnsi="Times New Roman" w:cs="Times New Roman"/>
                <w:sz w:val="22"/>
                <w:szCs w:val="22"/>
                <w:lang w:eastAsia="en-US"/>
              </w:rPr>
            </w:pPr>
            <w:r w:rsidRPr="00DD770E">
              <w:rPr>
                <w:rFonts w:ascii="Times New Roman" w:hAnsi="Times New Roman" w:cs="Times New Roman"/>
                <w:sz w:val="22"/>
                <w:szCs w:val="22"/>
                <w:lang w:eastAsia="en-US"/>
              </w:rPr>
              <w:t>5</w:t>
            </w:r>
          </w:p>
        </w:tc>
        <w:tc>
          <w:tcPr>
            <w:tcW w:w="1511" w:type="pct"/>
            <w:tcBorders>
              <w:top w:val="single" w:sz="4" w:space="0" w:color="auto"/>
              <w:left w:val="single" w:sz="4" w:space="0" w:color="auto"/>
              <w:bottom w:val="single" w:sz="4" w:space="0" w:color="auto"/>
              <w:right w:val="single" w:sz="4" w:space="0" w:color="auto"/>
            </w:tcBorders>
            <w:hideMark/>
          </w:tcPr>
          <w:p w:rsidR="00B82EE8" w:rsidRPr="00DD770E" w:rsidRDefault="00B82EE8" w:rsidP="00DD770E">
            <w:pPr>
              <w:rPr>
                <w:rFonts w:ascii="Times New Roman" w:hAnsi="Times New Roman" w:cs="Times New Roman"/>
                <w:sz w:val="22"/>
                <w:szCs w:val="22"/>
                <w:lang w:eastAsia="en-US"/>
              </w:rPr>
            </w:pPr>
            <w:r w:rsidRPr="00DD770E">
              <w:rPr>
                <w:rFonts w:ascii="Times New Roman" w:hAnsi="Times New Roman" w:cs="Times New Roman"/>
                <w:sz w:val="22"/>
                <w:szCs w:val="22"/>
                <w:lang w:eastAsia="en-US"/>
              </w:rPr>
              <w:t>Родной язык (русский язык, крымскотатарский)</w:t>
            </w:r>
          </w:p>
        </w:tc>
        <w:tc>
          <w:tcPr>
            <w:tcW w:w="1085" w:type="pct"/>
            <w:tcBorders>
              <w:top w:val="single" w:sz="4" w:space="0" w:color="auto"/>
              <w:left w:val="single" w:sz="4" w:space="0" w:color="auto"/>
              <w:bottom w:val="single" w:sz="4" w:space="0" w:color="auto"/>
              <w:right w:val="single" w:sz="4" w:space="0" w:color="auto"/>
            </w:tcBorders>
          </w:tcPr>
          <w:p w:rsidR="00B82EE8" w:rsidRPr="00DD770E" w:rsidRDefault="00B82EE8" w:rsidP="00DD770E">
            <w:pPr>
              <w:jc w:val="center"/>
              <w:rPr>
                <w:rFonts w:ascii="Times New Roman" w:hAnsi="Times New Roman" w:cs="Times New Roman"/>
                <w:sz w:val="22"/>
                <w:szCs w:val="22"/>
                <w:lang w:eastAsia="en-US"/>
              </w:rPr>
            </w:pPr>
          </w:p>
        </w:tc>
        <w:tc>
          <w:tcPr>
            <w:tcW w:w="1033" w:type="pct"/>
            <w:tcBorders>
              <w:top w:val="single" w:sz="4" w:space="0" w:color="auto"/>
              <w:left w:val="single" w:sz="4" w:space="0" w:color="auto"/>
              <w:bottom w:val="single" w:sz="4" w:space="0" w:color="auto"/>
              <w:right w:val="single" w:sz="4" w:space="0" w:color="auto"/>
            </w:tcBorders>
          </w:tcPr>
          <w:p w:rsidR="00B82EE8" w:rsidRPr="00DD770E" w:rsidRDefault="00B82EE8" w:rsidP="00DD770E">
            <w:pPr>
              <w:jc w:val="center"/>
              <w:rPr>
                <w:rFonts w:ascii="Times New Roman" w:hAnsi="Times New Roman" w:cs="Times New Roman"/>
                <w:sz w:val="22"/>
                <w:szCs w:val="22"/>
                <w:lang w:eastAsia="en-US"/>
              </w:rPr>
            </w:pPr>
          </w:p>
        </w:tc>
        <w:tc>
          <w:tcPr>
            <w:tcW w:w="1078" w:type="pct"/>
            <w:tcBorders>
              <w:top w:val="single" w:sz="4" w:space="0" w:color="auto"/>
              <w:left w:val="single" w:sz="4" w:space="0" w:color="auto"/>
              <w:bottom w:val="single" w:sz="4" w:space="0" w:color="auto"/>
              <w:right w:val="single" w:sz="4" w:space="0" w:color="auto"/>
            </w:tcBorders>
          </w:tcPr>
          <w:p w:rsidR="00B82EE8" w:rsidRPr="00DD770E" w:rsidRDefault="00B82EE8" w:rsidP="00DD770E">
            <w:pPr>
              <w:jc w:val="center"/>
              <w:rPr>
                <w:rFonts w:ascii="Times New Roman" w:hAnsi="Times New Roman" w:cs="Times New Roman"/>
                <w:sz w:val="22"/>
                <w:szCs w:val="22"/>
                <w:lang w:eastAsia="en-US"/>
              </w:rPr>
            </w:pPr>
          </w:p>
        </w:tc>
      </w:tr>
      <w:tr w:rsidR="00B82EE8" w:rsidRPr="00DD770E" w:rsidTr="0088585F">
        <w:trPr>
          <w:trHeight w:val="251"/>
        </w:trPr>
        <w:tc>
          <w:tcPr>
            <w:tcW w:w="292" w:type="pct"/>
            <w:tcBorders>
              <w:top w:val="single" w:sz="4" w:space="0" w:color="auto"/>
              <w:left w:val="single" w:sz="4" w:space="0" w:color="auto"/>
              <w:bottom w:val="single" w:sz="4" w:space="0" w:color="auto"/>
              <w:right w:val="single" w:sz="4" w:space="0" w:color="auto"/>
            </w:tcBorders>
            <w:hideMark/>
          </w:tcPr>
          <w:p w:rsidR="00B82EE8" w:rsidRPr="00DD770E" w:rsidRDefault="00B82EE8" w:rsidP="00DD770E">
            <w:pPr>
              <w:rPr>
                <w:rFonts w:ascii="Times New Roman" w:hAnsi="Times New Roman" w:cs="Times New Roman"/>
                <w:sz w:val="22"/>
                <w:szCs w:val="22"/>
                <w:lang w:eastAsia="en-US"/>
              </w:rPr>
            </w:pPr>
            <w:r w:rsidRPr="00DD770E">
              <w:rPr>
                <w:rFonts w:ascii="Times New Roman" w:hAnsi="Times New Roman" w:cs="Times New Roman"/>
                <w:sz w:val="22"/>
                <w:szCs w:val="22"/>
                <w:lang w:eastAsia="en-US"/>
              </w:rPr>
              <w:t>6</w:t>
            </w:r>
          </w:p>
        </w:tc>
        <w:tc>
          <w:tcPr>
            <w:tcW w:w="1511" w:type="pct"/>
            <w:tcBorders>
              <w:top w:val="single" w:sz="4" w:space="0" w:color="auto"/>
              <w:left w:val="single" w:sz="4" w:space="0" w:color="auto"/>
              <w:bottom w:val="single" w:sz="4" w:space="0" w:color="auto"/>
              <w:right w:val="single" w:sz="4" w:space="0" w:color="auto"/>
            </w:tcBorders>
            <w:hideMark/>
          </w:tcPr>
          <w:p w:rsidR="00B82EE8" w:rsidRPr="00DD770E" w:rsidRDefault="00B82EE8" w:rsidP="00DD770E">
            <w:pPr>
              <w:rPr>
                <w:rFonts w:ascii="Times New Roman" w:hAnsi="Times New Roman" w:cs="Times New Roman"/>
                <w:sz w:val="22"/>
                <w:szCs w:val="22"/>
                <w:lang w:eastAsia="en-US"/>
              </w:rPr>
            </w:pPr>
            <w:r w:rsidRPr="00DD770E">
              <w:rPr>
                <w:rFonts w:ascii="Times New Roman" w:hAnsi="Times New Roman" w:cs="Times New Roman"/>
                <w:sz w:val="22"/>
                <w:szCs w:val="22"/>
                <w:lang w:eastAsia="en-US"/>
              </w:rPr>
              <w:t>Родная литература (русская, крымскотатарская)</w:t>
            </w:r>
          </w:p>
        </w:tc>
        <w:tc>
          <w:tcPr>
            <w:tcW w:w="1085" w:type="pct"/>
            <w:tcBorders>
              <w:top w:val="single" w:sz="4" w:space="0" w:color="auto"/>
              <w:left w:val="single" w:sz="4" w:space="0" w:color="auto"/>
              <w:bottom w:val="single" w:sz="4" w:space="0" w:color="auto"/>
              <w:right w:val="single" w:sz="4" w:space="0" w:color="auto"/>
            </w:tcBorders>
          </w:tcPr>
          <w:p w:rsidR="00B82EE8" w:rsidRPr="00DD770E" w:rsidRDefault="00B82EE8" w:rsidP="00DD770E">
            <w:pPr>
              <w:jc w:val="center"/>
              <w:rPr>
                <w:rFonts w:ascii="Times New Roman" w:hAnsi="Times New Roman" w:cs="Times New Roman"/>
                <w:sz w:val="22"/>
                <w:szCs w:val="22"/>
                <w:lang w:eastAsia="en-US"/>
              </w:rPr>
            </w:pPr>
          </w:p>
        </w:tc>
        <w:tc>
          <w:tcPr>
            <w:tcW w:w="1033" w:type="pct"/>
            <w:tcBorders>
              <w:top w:val="single" w:sz="4" w:space="0" w:color="auto"/>
              <w:left w:val="single" w:sz="4" w:space="0" w:color="auto"/>
              <w:bottom w:val="single" w:sz="4" w:space="0" w:color="auto"/>
              <w:right w:val="single" w:sz="4" w:space="0" w:color="auto"/>
            </w:tcBorders>
          </w:tcPr>
          <w:p w:rsidR="00B82EE8" w:rsidRPr="00DD770E" w:rsidRDefault="00B82EE8" w:rsidP="00DD770E">
            <w:pPr>
              <w:jc w:val="center"/>
              <w:rPr>
                <w:rFonts w:ascii="Times New Roman" w:hAnsi="Times New Roman" w:cs="Times New Roman"/>
                <w:sz w:val="22"/>
                <w:szCs w:val="22"/>
                <w:lang w:eastAsia="en-US"/>
              </w:rPr>
            </w:pPr>
          </w:p>
        </w:tc>
        <w:tc>
          <w:tcPr>
            <w:tcW w:w="1078" w:type="pct"/>
            <w:tcBorders>
              <w:top w:val="single" w:sz="4" w:space="0" w:color="auto"/>
              <w:left w:val="single" w:sz="4" w:space="0" w:color="auto"/>
              <w:bottom w:val="single" w:sz="4" w:space="0" w:color="auto"/>
              <w:right w:val="single" w:sz="4" w:space="0" w:color="auto"/>
            </w:tcBorders>
          </w:tcPr>
          <w:p w:rsidR="00B82EE8" w:rsidRPr="00DD770E" w:rsidRDefault="00B82EE8" w:rsidP="00DD770E">
            <w:pPr>
              <w:jc w:val="center"/>
              <w:rPr>
                <w:rFonts w:ascii="Times New Roman" w:hAnsi="Times New Roman" w:cs="Times New Roman"/>
                <w:sz w:val="22"/>
                <w:szCs w:val="22"/>
                <w:lang w:eastAsia="en-US"/>
              </w:rPr>
            </w:pPr>
          </w:p>
        </w:tc>
      </w:tr>
      <w:tr w:rsidR="00B82EE8" w:rsidRPr="00DD770E" w:rsidTr="0088585F">
        <w:trPr>
          <w:trHeight w:val="251"/>
        </w:trPr>
        <w:tc>
          <w:tcPr>
            <w:tcW w:w="292" w:type="pct"/>
            <w:tcBorders>
              <w:top w:val="single" w:sz="4" w:space="0" w:color="auto"/>
              <w:left w:val="single" w:sz="4" w:space="0" w:color="auto"/>
              <w:bottom w:val="single" w:sz="4" w:space="0" w:color="auto"/>
              <w:right w:val="single" w:sz="4" w:space="0" w:color="auto"/>
            </w:tcBorders>
            <w:hideMark/>
          </w:tcPr>
          <w:p w:rsidR="00B82EE8" w:rsidRPr="00DD770E" w:rsidRDefault="00B82EE8" w:rsidP="00DD770E">
            <w:pPr>
              <w:rPr>
                <w:rFonts w:ascii="Times New Roman" w:hAnsi="Times New Roman" w:cs="Times New Roman"/>
                <w:sz w:val="22"/>
                <w:szCs w:val="22"/>
                <w:lang w:eastAsia="en-US"/>
              </w:rPr>
            </w:pPr>
            <w:r w:rsidRPr="00DD770E">
              <w:rPr>
                <w:rFonts w:ascii="Times New Roman" w:hAnsi="Times New Roman" w:cs="Times New Roman"/>
                <w:sz w:val="22"/>
                <w:szCs w:val="22"/>
                <w:lang w:eastAsia="en-US"/>
              </w:rPr>
              <w:t>7</w:t>
            </w:r>
          </w:p>
        </w:tc>
        <w:tc>
          <w:tcPr>
            <w:tcW w:w="1511" w:type="pct"/>
            <w:tcBorders>
              <w:top w:val="single" w:sz="4" w:space="0" w:color="auto"/>
              <w:left w:val="single" w:sz="4" w:space="0" w:color="auto"/>
              <w:bottom w:val="single" w:sz="4" w:space="0" w:color="auto"/>
              <w:right w:val="single" w:sz="4" w:space="0" w:color="auto"/>
            </w:tcBorders>
            <w:hideMark/>
          </w:tcPr>
          <w:p w:rsidR="00B82EE8" w:rsidRPr="00DD770E" w:rsidRDefault="00B82EE8" w:rsidP="00DD770E">
            <w:pPr>
              <w:rPr>
                <w:rFonts w:ascii="Times New Roman" w:hAnsi="Times New Roman" w:cs="Times New Roman"/>
                <w:sz w:val="22"/>
                <w:szCs w:val="22"/>
                <w:lang w:eastAsia="en-US"/>
              </w:rPr>
            </w:pPr>
            <w:r w:rsidRPr="00DD770E">
              <w:rPr>
                <w:rFonts w:ascii="Times New Roman" w:hAnsi="Times New Roman" w:cs="Times New Roman"/>
                <w:sz w:val="22"/>
                <w:szCs w:val="22"/>
                <w:lang w:eastAsia="en-US"/>
              </w:rPr>
              <w:t>Иностранный язык (англ.)</w:t>
            </w:r>
          </w:p>
        </w:tc>
        <w:tc>
          <w:tcPr>
            <w:tcW w:w="1085" w:type="pct"/>
            <w:tcBorders>
              <w:top w:val="single" w:sz="4" w:space="0" w:color="auto"/>
              <w:left w:val="single" w:sz="4" w:space="0" w:color="auto"/>
              <w:bottom w:val="single" w:sz="4" w:space="0" w:color="auto"/>
              <w:right w:val="single" w:sz="4" w:space="0" w:color="auto"/>
            </w:tcBorders>
          </w:tcPr>
          <w:p w:rsidR="00B82EE8" w:rsidRPr="00DD770E" w:rsidRDefault="00B82EE8" w:rsidP="00DD770E">
            <w:pPr>
              <w:jc w:val="center"/>
              <w:rPr>
                <w:rFonts w:ascii="Times New Roman" w:hAnsi="Times New Roman" w:cs="Times New Roman"/>
                <w:sz w:val="22"/>
                <w:szCs w:val="22"/>
                <w:lang w:eastAsia="en-US"/>
              </w:rPr>
            </w:pPr>
          </w:p>
        </w:tc>
        <w:tc>
          <w:tcPr>
            <w:tcW w:w="1033" w:type="pct"/>
            <w:tcBorders>
              <w:top w:val="single" w:sz="4" w:space="0" w:color="auto"/>
              <w:left w:val="single" w:sz="4" w:space="0" w:color="auto"/>
              <w:bottom w:val="single" w:sz="4" w:space="0" w:color="auto"/>
              <w:right w:val="single" w:sz="4" w:space="0" w:color="auto"/>
            </w:tcBorders>
          </w:tcPr>
          <w:p w:rsidR="00B82EE8" w:rsidRPr="00DD770E" w:rsidRDefault="00B82EE8" w:rsidP="00DD770E">
            <w:pPr>
              <w:jc w:val="center"/>
              <w:rPr>
                <w:rFonts w:ascii="Times New Roman" w:hAnsi="Times New Roman" w:cs="Times New Roman"/>
                <w:sz w:val="22"/>
                <w:szCs w:val="22"/>
                <w:lang w:eastAsia="en-US"/>
              </w:rPr>
            </w:pPr>
          </w:p>
        </w:tc>
        <w:tc>
          <w:tcPr>
            <w:tcW w:w="1078" w:type="pct"/>
            <w:tcBorders>
              <w:top w:val="single" w:sz="4" w:space="0" w:color="auto"/>
              <w:left w:val="single" w:sz="4" w:space="0" w:color="auto"/>
              <w:bottom w:val="single" w:sz="4" w:space="0" w:color="auto"/>
              <w:right w:val="single" w:sz="4" w:space="0" w:color="auto"/>
            </w:tcBorders>
          </w:tcPr>
          <w:p w:rsidR="00B82EE8" w:rsidRPr="00DD770E" w:rsidRDefault="00B82EE8" w:rsidP="00DD770E">
            <w:pPr>
              <w:jc w:val="center"/>
              <w:rPr>
                <w:rFonts w:ascii="Times New Roman" w:hAnsi="Times New Roman" w:cs="Times New Roman"/>
                <w:sz w:val="22"/>
                <w:szCs w:val="22"/>
                <w:lang w:eastAsia="en-US"/>
              </w:rPr>
            </w:pPr>
          </w:p>
        </w:tc>
      </w:tr>
      <w:tr w:rsidR="00B82EE8" w:rsidRPr="00DD770E" w:rsidTr="0088585F">
        <w:trPr>
          <w:trHeight w:val="251"/>
        </w:trPr>
        <w:tc>
          <w:tcPr>
            <w:tcW w:w="292" w:type="pct"/>
            <w:tcBorders>
              <w:top w:val="single" w:sz="4" w:space="0" w:color="auto"/>
              <w:left w:val="single" w:sz="4" w:space="0" w:color="auto"/>
              <w:bottom w:val="single" w:sz="4" w:space="0" w:color="auto"/>
              <w:right w:val="single" w:sz="4" w:space="0" w:color="auto"/>
            </w:tcBorders>
            <w:hideMark/>
          </w:tcPr>
          <w:p w:rsidR="00B82EE8" w:rsidRPr="00DD770E" w:rsidRDefault="00B82EE8" w:rsidP="00DD770E">
            <w:pPr>
              <w:rPr>
                <w:rFonts w:ascii="Times New Roman" w:hAnsi="Times New Roman" w:cs="Times New Roman"/>
                <w:sz w:val="22"/>
                <w:szCs w:val="22"/>
                <w:lang w:eastAsia="en-US"/>
              </w:rPr>
            </w:pPr>
            <w:r w:rsidRPr="00DD770E">
              <w:rPr>
                <w:rFonts w:ascii="Times New Roman" w:hAnsi="Times New Roman" w:cs="Times New Roman"/>
                <w:sz w:val="22"/>
                <w:szCs w:val="22"/>
                <w:lang w:eastAsia="en-US"/>
              </w:rPr>
              <w:t>8</w:t>
            </w:r>
          </w:p>
        </w:tc>
        <w:tc>
          <w:tcPr>
            <w:tcW w:w="1511" w:type="pct"/>
            <w:tcBorders>
              <w:top w:val="single" w:sz="4" w:space="0" w:color="auto"/>
              <w:left w:val="single" w:sz="4" w:space="0" w:color="auto"/>
              <w:bottom w:val="single" w:sz="4" w:space="0" w:color="auto"/>
              <w:right w:val="single" w:sz="4" w:space="0" w:color="auto"/>
            </w:tcBorders>
            <w:hideMark/>
          </w:tcPr>
          <w:p w:rsidR="00B82EE8" w:rsidRPr="00DD770E" w:rsidRDefault="00B82EE8" w:rsidP="00DD770E">
            <w:pPr>
              <w:rPr>
                <w:rFonts w:ascii="Times New Roman" w:hAnsi="Times New Roman" w:cs="Times New Roman"/>
                <w:sz w:val="22"/>
                <w:szCs w:val="22"/>
                <w:lang w:eastAsia="en-US"/>
              </w:rPr>
            </w:pPr>
            <w:r w:rsidRPr="00DD770E">
              <w:rPr>
                <w:rFonts w:ascii="Times New Roman" w:hAnsi="Times New Roman" w:cs="Times New Roman"/>
                <w:sz w:val="22"/>
                <w:szCs w:val="22"/>
                <w:lang w:eastAsia="en-US"/>
              </w:rPr>
              <w:t>Второй иностранный язык (нем.)</w:t>
            </w:r>
          </w:p>
        </w:tc>
        <w:tc>
          <w:tcPr>
            <w:tcW w:w="1085" w:type="pct"/>
            <w:tcBorders>
              <w:top w:val="single" w:sz="4" w:space="0" w:color="auto"/>
              <w:left w:val="single" w:sz="4" w:space="0" w:color="auto"/>
              <w:bottom w:val="single" w:sz="4" w:space="0" w:color="auto"/>
              <w:right w:val="single" w:sz="4" w:space="0" w:color="auto"/>
            </w:tcBorders>
          </w:tcPr>
          <w:p w:rsidR="00B82EE8" w:rsidRPr="00DD770E" w:rsidRDefault="00B82EE8" w:rsidP="00DD770E">
            <w:pPr>
              <w:jc w:val="center"/>
              <w:rPr>
                <w:rFonts w:ascii="Times New Roman" w:hAnsi="Times New Roman" w:cs="Times New Roman"/>
                <w:sz w:val="22"/>
                <w:szCs w:val="22"/>
                <w:lang w:eastAsia="en-US"/>
              </w:rPr>
            </w:pPr>
          </w:p>
        </w:tc>
        <w:tc>
          <w:tcPr>
            <w:tcW w:w="1033" w:type="pct"/>
            <w:tcBorders>
              <w:top w:val="single" w:sz="4" w:space="0" w:color="auto"/>
              <w:left w:val="single" w:sz="4" w:space="0" w:color="auto"/>
              <w:bottom w:val="single" w:sz="4" w:space="0" w:color="auto"/>
              <w:right w:val="single" w:sz="4" w:space="0" w:color="auto"/>
            </w:tcBorders>
          </w:tcPr>
          <w:p w:rsidR="00B82EE8" w:rsidRPr="00DD770E" w:rsidRDefault="00B82EE8" w:rsidP="00DD770E">
            <w:pPr>
              <w:jc w:val="center"/>
              <w:rPr>
                <w:rFonts w:ascii="Times New Roman" w:hAnsi="Times New Roman" w:cs="Times New Roman"/>
                <w:sz w:val="22"/>
                <w:szCs w:val="22"/>
                <w:lang w:eastAsia="en-US"/>
              </w:rPr>
            </w:pPr>
          </w:p>
        </w:tc>
        <w:tc>
          <w:tcPr>
            <w:tcW w:w="1078" w:type="pct"/>
            <w:tcBorders>
              <w:top w:val="single" w:sz="4" w:space="0" w:color="auto"/>
              <w:left w:val="single" w:sz="4" w:space="0" w:color="auto"/>
              <w:bottom w:val="single" w:sz="4" w:space="0" w:color="auto"/>
              <w:right w:val="single" w:sz="4" w:space="0" w:color="auto"/>
            </w:tcBorders>
          </w:tcPr>
          <w:p w:rsidR="00B82EE8" w:rsidRPr="00DD770E" w:rsidRDefault="00B82EE8" w:rsidP="00DD770E">
            <w:pPr>
              <w:jc w:val="center"/>
              <w:rPr>
                <w:rFonts w:ascii="Times New Roman" w:hAnsi="Times New Roman" w:cs="Times New Roman"/>
                <w:sz w:val="22"/>
                <w:szCs w:val="22"/>
                <w:lang w:eastAsia="en-US"/>
              </w:rPr>
            </w:pPr>
          </w:p>
        </w:tc>
      </w:tr>
      <w:tr w:rsidR="00B82EE8" w:rsidRPr="00DD770E" w:rsidTr="0088585F">
        <w:trPr>
          <w:trHeight w:val="251"/>
        </w:trPr>
        <w:tc>
          <w:tcPr>
            <w:tcW w:w="292" w:type="pct"/>
            <w:tcBorders>
              <w:top w:val="single" w:sz="4" w:space="0" w:color="auto"/>
              <w:left w:val="single" w:sz="4" w:space="0" w:color="auto"/>
              <w:bottom w:val="single" w:sz="4" w:space="0" w:color="auto"/>
              <w:right w:val="single" w:sz="4" w:space="0" w:color="auto"/>
            </w:tcBorders>
            <w:hideMark/>
          </w:tcPr>
          <w:p w:rsidR="00B82EE8" w:rsidRPr="00DD770E" w:rsidRDefault="00B82EE8" w:rsidP="00DD770E">
            <w:pPr>
              <w:rPr>
                <w:rFonts w:ascii="Times New Roman" w:hAnsi="Times New Roman" w:cs="Times New Roman"/>
                <w:sz w:val="22"/>
                <w:szCs w:val="22"/>
                <w:lang w:eastAsia="en-US"/>
              </w:rPr>
            </w:pPr>
            <w:r w:rsidRPr="00DD770E">
              <w:rPr>
                <w:rFonts w:ascii="Times New Roman" w:hAnsi="Times New Roman" w:cs="Times New Roman"/>
                <w:sz w:val="22"/>
                <w:szCs w:val="22"/>
                <w:lang w:eastAsia="en-US"/>
              </w:rPr>
              <w:t>9</w:t>
            </w:r>
          </w:p>
        </w:tc>
        <w:tc>
          <w:tcPr>
            <w:tcW w:w="1511" w:type="pct"/>
            <w:tcBorders>
              <w:top w:val="single" w:sz="4" w:space="0" w:color="auto"/>
              <w:left w:val="single" w:sz="4" w:space="0" w:color="auto"/>
              <w:bottom w:val="single" w:sz="4" w:space="0" w:color="auto"/>
              <w:right w:val="single" w:sz="4" w:space="0" w:color="auto"/>
            </w:tcBorders>
            <w:hideMark/>
          </w:tcPr>
          <w:p w:rsidR="00B82EE8" w:rsidRPr="00DD770E" w:rsidRDefault="00B82EE8" w:rsidP="00DD770E">
            <w:pPr>
              <w:rPr>
                <w:rFonts w:ascii="Times New Roman" w:hAnsi="Times New Roman" w:cs="Times New Roman"/>
                <w:sz w:val="22"/>
                <w:szCs w:val="22"/>
                <w:lang w:eastAsia="en-US"/>
              </w:rPr>
            </w:pPr>
            <w:r w:rsidRPr="00DD770E">
              <w:rPr>
                <w:rFonts w:ascii="Times New Roman" w:hAnsi="Times New Roman" w:cs="Times New Roman"/>
                <w:sz w:val="22"/>
                <w:szCs w:val="22"/>
                <w:lang w:eastAsia="en-US"/>
              </w:rPr>
              <w:t>История России. Всеобщая история</w:t>
            </w:r>
          </w:p>
        </w:tc>
        <w:tc>
          <w:tcPr>
            <w:tcW w:w="1085" w:type="pct"/>
            <w:tcBorders>
              <w:top w:val="single" w:sz="4" w:space="0" w:color="auto"/>
              <w:left w:val="single" w:sz="4" w:space="0" w:color="auto"/>
              <w:bottom w:val="single" w:sz="4" w:space="0" w:color="auto"/>
              <w:right w:val="single" w:sz="4" w:space="0" w:color="auto"/>
            </w:tcBorders>
          </w:tcPr>
          <w:p w:rsidR="00B82EE8" w:rsidRPr="00DD770E" w:rsidRDefault="00B82EE8" w:rsidP="00DD770E">
            <w:pPr>
              <w:jc w:val="center"/>
              <w:rPr>
                <w:rFonts w:ascii="Times New Roman" w:hAnsi="Times New Roman" w:cs="Times New Roman"/>
                <w:sz w:val="22"/>
                <w:szCs w:val="22"/>
                <w:lang w:eastAsia="en-US"/>
              </w:rPr>
            </w:pPr>
          </w:p>
        </w:tc>
        <w:tc>
          <w:tcPr>
            <w:tcW w:w="1033" w:type="pct"/>
            <w:tcBorders>
              <w:top w:val="single" w:sz="4" w:space="0" w:color="auto"/>
              <w:left w:val="single" w:sz="4" w:space="0" w:color="auto"/>
              <w:bottom w:val="single" w:sz="4" w:space="0" w:color="auto"/>
              <w:right w:val="single" w:sz="4" w:space="0" w:color="auto"/>
            </w:tcBorders>
          </w:tcPr>
          <w:p w:rsidR="00B82EE8" w:rsidRPr="00DD770E" w:rsidRDefault="00B82EE8" w:rsidP="00DD770E">
            <w:pPr>
              <w:jc w:val="center"/>
              <w:rPr>
                <w:rFonts w:ascii="Times New Roman" w:hAnsi="Times New Roman" w:cs="Times New Roman"/>
                <w:sz w:val="22"/>
                <w:szCs w:val="22"/>
                <w:lang w:eastAsia="en-US"/>
              </w:rPr>
            </w:pPr>
          </w:p>
        </w:tc>
        <w:tc>
          <w:tcPr>
            <w:tcW w:w="1078" w:type="pct"/>
            <w:tcBorders>
              <w:top w:val="single" w:sz="4" w:space="0" w:color="auto"/>
              <w:left w:val="single" w:sz="4" w:space="0" w:color="auto"/>
              <w:bottom w:val="single" w:sz="4" w:space="0" w:color="auto"/>
              <w:right w:val="single" w:sz="4" w:space="0" w:color="auto"/>
            </w:tcBorders>
          </w:tcPr>
          <w:p w:rsidR="00B82EE8" w:rsidRPr="00DD770E" w:rsidRDefault="00B82EE8" w:rsidP="00DD770E">
            <w:pPr>
              <w:jc w:val="center"/>
              <w:rPr>
                <w:rFonts w:ascii="Times New Roman" w:hAnsi="Times New Roman" w:cs="Times New Roman"/>
                <w:sz w:val="22"/>
                <w:szCs w:val="22"/>
                <w:lang w:eastAsia="en-US"/>
              </w:rPr>
            </w:pPr>
          </w:p>
        </w:tc>
      </w:tr>
      <w:tr w:rsidR="00B82EE8" w:rsidRPr="00DD770E" w:rsidTr="0088585F">
        <w:trPr>
          <w:trHeight w:val="251"/>
        </w:trPr>
        <w:tc>
          <w:tcPr>
            <w:tcW w:w="292" w:type="pct"/>
            <w:tcBorders>
              <w:top w:val="single" w:sz="4" w:space="0" w:color="auto"/>
              <w:left w:val="single" w:sz="4" w:space="0" w:color="auto"/>
              <w:bottom w:val="single" w:sz="4" w:space="0" w:color="auto"/>
              <w:right w:val="single" w:sz="4" w:space="0" w:color="auto"/>
            </w:tcBorders>
            <w:hideMark/>
          </w:tcPr>
          <w:p w:rsidR="00B82EE8" w:rsidRPr="00DD770E" w:rsidRDefault="00B82EE8" w:rsidP="00DD770E">
            <w:pPr>
              <w:rPr>
                <w:rFonts w:ascii="Times New Roman" w:hAnsi="Times New Roman" w:cs="Times New Roman"/>
                <w:sz w:val="22"/>
                <w:szCs w:val="22"/>
                <w:lang w:eastAsia="en-US"/>
              </w:rPr>
            </w:pPr>
            <w:r w:rsidRPr="00DD770E">
              <w:rPr>
                <w:rFonts w:ascii="Times New Roman" w:hAnsi="Times New Roman" w:cs="Times New Roman"/>
                <w:sz w:val="22"/>
                <w:szCs w:val="22"/>
                <w:lang w:eastAsia="en-US"/>
              </w:rPr>
              <w:t>10</w:t>
            </w:r>
          </w:p>
        </w:tc>
        <w:tc>
          <w:tcPr>
            <w:tcW w:w="1511" w:type="pct"/>
            <w:tcBorders>
              <w:top w:val="single" w:sz="4" w:space="0" w:color="auto"/>
              <w:left w:val="single" w:sz="4" w:space="0" w:color="auto"/>
              <w:bottom w:val="single" w:sz="4" w:space="0" w:color="auto"/>
              <w:right w:val="single" w:sz="4" w:space="0" w:color="auto"/>
            </w:tcBorders>
            <w:hideMark/>
          </w:tcPr>
          <w:p w:rsidR="00B82EE8" w:rsidRPr="00DD770E" w:rsidRDefault="00B82EE8" w:rsidP="00DD770E">
            <w:pPr>
              <w:rPr>
                <w:rFonts w:ascii="Times New Roman" w:hAnsi="Times New Roman" w:cs="Times New Roman"/>
                <w:sz w:val="22"/>
                <w:szCs w:val="22"/>
                <w:lang w:eastAsia="en-US"/>
              </w:rPr>
            </w:pPr>
            <w:r w:rsidRPr="00DD770E">
              <w:rPr>
                <w:rFonts w:ascii="Times New Roman" w:hAnsi="Times New Roman" w:cs="Times New Roman"/>
                <w:sz w:val="22"/>
                <w:szCs w:val="22"/>
                <w:lang w:eastAsia="en-US"/>
              </w:rPr>
              <w:t>География</w:t>
            </w:r>
          </w:p>
        </w:tc>
        <w:tc>
          <w:tcPr>
            <w:tcW w:w="1085" w:type="pct"/>
            <w:tcBorders>
              <w:top w:val="single" w:sz="4" w:space="0" w:color="auto"/>
              <w:left w:val="single" w:sz="4" w:space="0" w:color="auto"/>
              <w:bottom w:val="single" w:sz="4" w:space="0" w:color="auto"/>
              <w:right w:val="single" w:sz="4" w:space="0" w:color="auto"/>
            </w:tcBorders>
          </w:tcPr>
          <w:p w:rsidR="00B82EE8" w:rsidRPr="00DD770E" w:rsidRDefault="00B82EE8" w:rsidP="00DD770E">
            <w:pPr>
              <w:jc w:val="center"/>
              <w:rPr>
                <w:rFonts w:ascii="Times New Roman" w:hAnsi="Times New Roman" w:cs="Times New Roman"/>
                <w:sz w:val="22"/>
                <w:szCs w:val="22"/>
                <w:lang w:eastAsia="en-US"/>
              </w:rPr>
            </w:pPr>
          </w:p>
        </w:tc>
        <w:tc>
          <w:tcPr>
            <w:tcW w:w="1033" w:type="pct"/>
            <w:tcBorders>
              <w:top w:val="single" w:sz="4" w:space="0" w:color="auto"/>
              <w:left w:val="single" w:sz="4" w:space="0" w:color="auto"/>
              <w:bottom w:val="single" w:sz="4" w:space="0" w:color="auto"/>
              <w:right w:val="single" w:sz="4" w:space="0" w:color="auto"/>
            </w:tcBorders>
          </w:tcPr>
          <w:p w:rsidR="00B82EE8" w:rsidRPr="00DD770E" w:rsidRDefault="00B82EE8" w:rsidP="00DD770E">
            <w:pPr>
              <w:jc w:val="center"/>
              <w:rPr>
                <w:rFonts w:ascii="Times New Roman" w:hAnsi="Times New Roman" w:cs="Times New Roman"/>
                <w:sz w:val="22"/>
                <w:szCs w:val="22"/>
                <w:lang w:eastAsia="en-US"/>
              </w:rPr>
            </w:pPr>
          </w:p>
        </w:tc>
        <w:tc>
          <w:tcPr>
            <w:tcW w:w="1078" w:type="pct"/>
            <w:tcBorders>
              <w:top w:val="single" w:sz="4" w:space="0" w:color="auto"/>
              <w:left w:val="single" w:sz="4" w:space="0" w:color="auto"/>
              <w:bottom w:val="single" w:sz="4" w:space="0" w:color="auto"/>
              <w:right w:val="single" w:sz="4" w:space="0" w:color="auto"/>
            </w:tcBorders>
          </w:tcPr>
          <w:p w:rsidR="00B82EE8" w:rsidRPr="00DD770E" w:rsidRDefault="00B82EE8" w:rsidP="00DD770E">
            <w:pPr>
              <w:jc w:val="center"/>
              <w:rPr>
                <w:rFonts w:ascii="Times New Roman" w:hAnsi="Times New Roman" w:cs="Times New Roman"/>
                <w:sz w:val="22"/>
                <w:szCs w:val="22"/>
                <w:lang w:eastAsia="en-US"/>
              </w:rPr>
            </w:pPr>
          </w:p>
        </w:tc>
      </w:tr>
      <w:tr w:rsidR="00B82EE8" w:rsidRPr="00DD770E" w:rsidTr="0088585F">
        <w:trPr>
          <w:trHeight w:val="251"/>
        </w:trPr>
        <w:tc>
          <w:tcPr>
            <w:tcW w:w="292" w:type="pct"/>
            <w:tcBorders>
              <w:top w:val="single" w:sz="4" w:space="0" w:color="auto"/>
              <w:left w:val="single" w:sz="4" w:space="0" w:color="auto"/>
              <w:bottom w:val="single" w:sz="4" w:space="0" w:color="auto"/>
              <w:right w:val="single" w:sz="4" w:space="0" w:color="auto"/>
            </w:tcBorders>
            <w:hideMark/>
          </w:tcPr>
          <w:p w:rsidR="00B82EE8" w:rsidRPr="00DD770E" w:rsidRDefault="00B82EE8" w:rsidP="00DD770E">
            <w:pPr>
              <w:rPr>
                <w:rFonts w:ascii="Times New Roman" w:hAnsi="Times New Roman" w:cs="Times New Roman"/>
                <w:sz w:val="22"/>
                <w:szCs w:val="22"/>
                <w:lang w:eastAsia="en-US"/>
              </w:rPr>
            </w:pPr>
            <w:r w:rsidRPr="00DD770E">
              <w:rPr>
                <w:rFonts w:ascii="Times New Roman" w:hAnsi="Times New Roman" w:cs="Times New Roman"/>
                <w:sz w:val="22"/>
                <w:szCs w:val="22"/>
                <w:lang w:eastAsia="en-US"/>
              </w:rPr>
              <w:t>11</w:t>
            </w:r>
          </w:p>
        </w:tc>
        <w:tc>
          <w:tcPr>
            <w:tcW w:w="1511" w:type="pct"/>
            <w:tcBorders>
              <w:top w:val="single" w:sz="4" w:space="0" w:color="auto"/>
              <w:left w:val="single" w:sz="4" w:space="0" w:color="auto"/>
              <w:bottom w:val="single" w:sz="4" w:space="0" w:color="auto"/>
              <w:right w:val="single" w:sz="4" w:space="0" w:color="auto"/>
            </w:tcBorders>
            <w:hideMark/>
          </w:tcPr>
          <w:p w:rsidR="00B82EE8" w:rsidRPr="00DD770E" w:rsidRDefault="00B82EE8" w:rsidP="00DD770E">
            <w:pPr>
              <w:rPr>
                <w:rFonts w:ascii="Times New Roman" w:hAnsi="Times New Roman" w:cs="Times New Roman"/>
                <w:sz w:val="22"/>
                <w:szCs w:val="22"/>
                <w:lang w:eastAsia="en-US"/>
              </w:rPr>
            </w:pPr>
            <w:r w:rsidRPr="00DD770E">
              <w:rPr>
                <w:rFonts w:ascii="Times New Roman" w:hAnsi="Times New Roman" w:cs="Times New Roman"/>
                <w:sz w:val="22"/>
                <w:szCs w:val="22"/>
                <w:lang w:eastAsia="en-US"/>
              </w:rPr>
              <w:t>ОДНКР</w:t>
            </w:r>
          </w:p>
        </w:tc>
        <w:tc>
          <w:tcPr>
            <w:tcW w:w="1085" w:type="pct"/>
            <w:tcBorders>
              <w:top w:val="single" w:sz="4" w:space="0" w:color="auto"/>
              <w:left w:val="single" w:sz="4" w:space="0" w:color="auto"/>
              <w:bottom w:val="single" w:sz="4" w:space="0" w:color="auto"/>
              <w:right w:val="single" w:sz="4" w:space="0" w:color="auto"/>
            </w:tcBorders>
          </w:tcPr>
          <w:p w:rsidR="00B82EE8" w:rsidRPr="00DD770E" w:rsidRDefault="00B82EE8" w:rsidP="00DD770E">
            <w:pPr>
              <w:jc w:val="center"/>
              <w:rPr>
                <w:rFonts w:ascii="Times New Roman" w:hAnsi="Times New Roman" w:cs="Times New Roman"/>
                <w:sz w:val="22"/>
                <w:szCs w:val="22"/>
                <w:lang w:eastAsia="en-US"/>
              </w:rPr>
            </w:pPr>
          </w:p>
        </w:tc>
        <w:tc>
          <w:tcPr>
            <w:tcW w:w="1033" w:type="pct"/>
            <w:tcBorders>
              <w:top w:val="single" w:sz="4" w:space="0" w:color="auto"/>
              <w:left w:val="single" w:sz="4" w:space="0" w:color="auto"/>
              <w:bottom w:val="single" w:sz="4" w:space="0" w:color="auto"/>
              <w:right w:val="single" w:sz="4" w:space="0" w:color="auto"/>
            </w:tcBorders>
          </w:tcPr>
          <w:p w:rsidR="00B82EE8" w:rsidRPr="00DD770E" w:rsidRDefault="00B82EE8" w:rsidP="00DD770E">
            <w:pPr>
              <w:jc w:val="center"/>
              <w:rPr>
                <w:rFonts w:ascii="Times New Roman" w:hAnsi="Times New Roman" w:cs="Times New Roman"/>
                <w:sz w:val="22"/>
                <w:szCs w:val="22"/>
                <w:lang w:eastAsia="en-US"/>
              </w:rPr>
            </w:pPr>
          </w:p>
        </w:tc>
        <w:tc>
          <w:tcPr>
            <w:tcW w:w="1078" w:type="pct"/>
            <w:tcBorders>
              <w:top w:val="single" w:sz="4" w:space="0" w:color="auto"/>
              <w:left w:val="single" w:sz="4" w:space="0" w:color="auto"/>
              <w:bottom w:val="single" w:sz="4" w:space="0" w:color="auto"/>
              <w:right w:val="single" w:sz="4" w:space="0" w:color="auto"/>
            </w:tcBorders>
          </w:tcPr>
          <w:p w:rsidR="00B82EE8" w:rsidRPr="00DD770E" w:rsidRDefault="00B82EE8" w:rsidP="00DD770E">
            <w:pPr>
              <w:jc w:val="center"/>
              <w:rPr>
                <w:rFonts w:ascii="Times New Roman" w:hAnsi="Times New Roman" w:cs="Times New Roman"/>
                <w:sz w:val="22"/>
                <w:szCs w:val="22"/>
                <w:lang w:eastAsia="en-US"/>
              </w:rPr>
            </w:pPr>
          </w:p>
        </w:tc>
      </w:tr>
      <w:tr w:rsidR="00B82EE8" w:rsidRPr="00DD770E" w:rsidTr="0088585F">
        <w:trPr>
          <w:trHeight w:val="251"/>
        </w:trPr>
        <w:tc>
          <w:tcPr>
            <w:tcW w:w="292" w:type="pct"/>
            <w:tcBorders>
              <w:top w:val="single" w:sz="4" w:space="0" w:color="auto"/>
              <w:left w:val="single" w:sz="4" w:space="0" w:color="auto"/>
              <w:bottom w:val="single" w:sz="4" w:space="0" w:color="auto"/>
              <w:right w:val="single" w:sz="4" w:space="0" w:color="auto"/>
            </w:tcBorders>
            <w:hideMark/>
          </w:tcPr>
          <w:p w:rsidR="00B82EE8" w:rsidRPr="00DD770E" w:rsidRDefault="00B82EE8" w:rsidP="00DD770E">
            <w:pPr>
              <w:rPr>
                <w:rFonts w:ascii="Times New Roman" w:hAnsi="Times New Roman" w:cs="Times New Roman"/>
                <w:sz w:val="22"/>
                <w:szCs w:val="22"/>
                <w:lang w:eastAsia="en-US"/>
              </w:rPr>
            </w:pPr>
            <w:r w:rsidRPr="00DD770E">
              <w:rPr>
                <w:rFonts w:ascii="Times New Roman" w:hAnsi="Times New Roman" w:cs="Times New Roman"/>
                <w:sz w:val="22"/>
                <w:szCs w:val="22"/>
                <w:lang w:eastAsia="en-US"/>
              </w:rPr>
              <w:t>12</w:t>
            </w:r>
          </w:p>
        </w:tc>
        <w:tc>
          <w:tcPr>
            <w:tcW w:w="1511" w:type="pct"/>
            <w:tcBorders>
              <w:top w:val="single" w:sz="4" w:space="0" w:color="auto"/>
              <w:left w:val="single" w:sz="4" w:space="0" w:color="auto"/>
              <w:bottom w:val="single" w:sz="4" w:space="0" w:color="auto"/>
              <w:right w:val="single" w:sz="4" w:space="0" w:color="auto"/>
            </w:tcBorders>
            <w:hideMark/>
          </w:tcPr>
          <w:p w:rsidR="00B82EE8" w:rsidRPr="00DD770E" w:rsidRDefault="00B82EE8" w:rsidP="00DD770E">
            <w:pPr>
              <w:rPr>
                <w:rFonts w:ascii="Times New Roman" w:hAnsi="Times New Roman" w:cs="Times New Roman"/>
                <w:sz w:val="22"/>
                <w:szCs w:val="22"/>
                <w:lang w:eastAsia="en-US"/>
              </w:rPr>
            </w:pPr>
            <w:r w:rsidRPr="00DD770E">
              <w:rPr>
                <w:rFonts w:ascii="Times New Roman" w:hAnsi="Times New Roman" w:cs="Times New Roman"/>
                <w:sz w:val="22"/>
                <w:szCs w:val="22"/>
                <w:lang w:eastAsia="en-US"/>
              </w:rPr>
              <w:t>Биология</w:t>
            </w:r>
          </w:p>
        </w:tc>
        <w:tc>
          <w:tcPr>
            <w:tcW w:w="1085" w:type="pct"/>
            <w:tcBorders>
              <w:top w:val="single" w:sz="4" w:space="0" w:color="auto"/>
              <w:left w:val="single" w:sz="4" w:space="0" w:color="auto"/>
              <w:bottom w:val="single" w:sz="4" w:space="0" w:color="auto"/>
              <w:right w:val="single" w:sz="4" w:space="0" w:color="auto"/>
            </w:tcBorders>
          </w:tcPr>
          <w:p w:rsidR="00B82EE8" w:rsidRPr="00DD770E" w:rsidRDefault="00B82EE8" w:rsidP="00DD770E">
            <w:pPr>
              <w:jc w:val="center"/>
              <w:rPr>
                <w:rFonts w:ascii="Times New Roman" w:hAnsi="Times New Roman" w:cs="Times New Roman"/>
                <w:sz w:val="22"/>
                <w:szCs w:val="22"/>
                <w:lang w:eastAsia="en-US"/>
              </w:rPr>
            </w:pPr>
          </w:p>
        </w:tc>
        <w:tc>
          <w:tcPr>
            <w:tcW w:w="1033" w:type="pct"/>
            <w:tcBorders>
              <w:top w:val="single" w:sz="4" w:space="0" w:color="auto"/>
              <w:left w:val="single" w:sz="4" w:space="0" w:color="auto"/>
              <w:bottom w:val="single" w:sz="4" w:space="0" w:color="auto"/>
              <w:right w:val="single" w:sz="4" w:space="0" w:color="auto"/>
            </w:tcBorders>
          </w:tcPr>
          <w:p w:rsidR="00B82EE8" w:rsidRPr="00DD770E" w:rsidRDefault="00B82EE8" w:rsidP="00DD770E">
            <w:pPr>
              <w:jc w:val="center"/>
              <w:rPr>
                <w:rFonts w:ascii="Times New Roman" w:hAnsi="Times New Roman" w:cs="Times New Roman"/>
                <w:sz w:val="22"/>
                <w:szCs w:val="22"/>
                <w:lang w:eastAsia="en-US"/>
              </w:rPr>
            </w:pPr>
          </w:p>
        </w:tc>
        <w:tc>
          <w:tcPr>
            <w:tcW w:w="1078" w:type="pct"/>
            <w:tcBorders>
              <w:top w:val="single" w:sz="4" w:space="0" w:color="auto"/>
              <w:left w:val="single" w:sz="4" w:space="0" w:color="auto"/>
              <w:bottom w:val="single" w:sz="4" w:space="0" w:color="auto"/>
              <w:right w:val="single" w:sz="4" w:space="0" w:color="auto"/>
            </w:tcBorders>
          </w:tcPr>
          <w:p w:rsidR="00B82EE8" w:rsidRPr="00DD770E" w:rsidRDefault="00B82EE8" w:rsidP="00DD770E">
            <w:pPr>
              <w:jc w:val="center"/>
              <w:rPr>
                <w:rFonts w:ascii="Times New Roman" w:hAnsi="Times New Roman" w:cs="Times New Roman"/>
                <w:sz w:val="22"/>
                <w:szCs w:val="22"/>
                <w:lang w:eastAsia="en-US"/>
              </w:rPr>
            </w:pPr>
          </w:p>
        </w:tc>
      </w:tr>
      <w:tr w:rsidR="00B82EE8" w:rsidRPr="00DD770E" w:rsidTr="0088585F">
        <w:trPr>
          <w:trHeight w:val="251"/>
        </w:trPr>
        <w:tc>
          <w:tcPr>
            <w:tcW w:w="292" w:type="pct"/>
            <w:tcBorders>
              <w:top w:val="single" w:sz="4" w:space="0" w:color="auto"/>
              <w:left w:val="single" w:sz="4" w:space="0" w:color="auto"/>
              <w:bottom w:val="single" w:sz="4" w:space="0" w:color="auto"/>
              <w:right w:val="single" w:sz="4" w:space="0" w:color="auto"/>
            </w:tcBorders>
            <w:hideMark/>
          </w:tcPr>
          <w:p w:rsidR="00B82EE8" w:rsidRPr="00DD770E" w:rsidRDefault="00B82EE8" w:rsidP="00DD770E">
            <w:pPr>
              <w:rPr>
                <w:rFonts w:ascii="Times New Roman" w:hAnsi="Times New Roman" w:cs="Times New Roman"/>
                <w:sz w:val="22"/>
                <w:szCs w:val="22"/>
                <w:lang w:eastAsia="en-US"/>
              </w:rPr>
            </w:pPr>
            <w:r w:rsidRPr="00DD770E">
              <w:rPr>
                <w:rFonts w:ascii="Times New Roman" w:hAnsi="Times New Roman" w:cs="Times New Roman"/>
                <w:sz w:val="22"/>
                <w:szCs w:val="22"/>
                <w:lang w:eastAsia="en-US"/>
              </w:rPr>
              <w:t>13</w:t>
            </w:r>
          </w:p>
        </w:tc>
        <w:tc>
          <w:tcPr>
            <w:tcW w:w="1511" w:type="pct"/>
            <w:tcBorders>
              <w:top w:val="single" w:sz="4" w:space="0" w:color="auto"/>
              <w:left w:val="single" w:sz="4" w:space="0" w:color="auto"/>
              <w:bottom w:val="single" w:sz="4" w:space="0" w:color="auto"/>
              <w:right w:val="single" w:sz="4" w:space="0" w:color="auto"/>
            </w:tcBorders>
            <w:hideMark/>
          </w:tcPr>
          <w:p w:rsidR="00B82EE8" w:rsidRPr="00DD770E" w:rsidRDefault="00B82EE8" w:rsidP="00DD770E">
            <w:pPr>
              <w:rPr>
                <w:rFonts w:ascii="Times New Roman" w:hAnsi="Times New Roman" w:cs="Times New Roman"/>
                <w:sz w:val="22"/>
                <w:szCs w:val="22"/>
                <w:lang w:eastAsia="en-US"/>
              </w:rPr>
            </w:pPr>
            <w:r w:rsidRPr="00DD770E">
              <w:rPr>
                <w:rFonts w:ascii="Times New Roman" w:hAnsi="Times New Roman" w:cs="Times New Roman"/>
                <w:sz w:val="22"/>
                <w:szCs w:val="22"/>
                <w:lang w:eastAsia="en-US"/>
              </w:rPr>
              <w:t>Изобразительное искусство</w:t>
            </w:r>
          </w:p>
        </w:tc>
        <w:tc>
          <w:tcPr>
            <w:tcW w:w="1085" w:type="pct"/>
            <w:tcBorders>
              <w:top w:val="single" w:sz="4" w:space="0" w:color="auto"/>
              <w:left w:val="single" w:sz="4" w:space="0" w:color="auto"/>
              <w:bottom w:val="single" w:sz="4" w:space="0" w:color="auto"/>
              <w:right w:val="single" w:sz="4" w:space="0" w:color="auto"/>
            </w:tcBorders>
          </w:tcPr>
          <w:p w:rsidR="00B82EE8" w:rsidRPr="00DD770E" w:rsidRDefault="00B82EE8" w:rsidP="00DD770E">
            <w:pPr>
              <w:jc w:val="center"/>
              <w:rPr>
                <w:rFonts w:ascii="Times New Roman" w:hAnsi="Times New Roman" w:cs="Times New Roman"/>
                <w:sz w:val="22"/>
                <w:szCs w:val="22"/>
                <w:lang w:eastAsia="en-US"/>
              </w:rPr>
            </w:pPr>
          </w:p>
        </w:tc>
        <w:tc>
          <w:tcPr>
            <w:tcW w:w="1033" w:type="pct"/>
            <w:tcBorders>
              <w:top w:val="single" w:sz="4" w:space="0" w:color="auto"/>
              <w:left w:val="single" w:sz="4" w:space="0" w:color="auto"/>
              <w:bottom w:val="single" w:sz="4" w:space="0" w:color="auto"/>
              <w:right w:val="single" w:sz="4" w:space="0" w:color="auto"/>
            </w:tcBorders>
          </w:tcPr>
          <w:p w:rsidR="00B82EE8" w:rsidRPr="00DD770E" w:rsidRDefault="00B82EE8" w:rsidP="00DD770E">
            <w:pPr>
              <w:jc w:val="center"/>
              <w:rPr>
                <w:rFonts w:ascii="Times New Roman" w:hAnsi="Times New Roman" w:cs="Times New Roman"/>
                <w:sz w:val="22"/>
                <w:szCs w:val="22"/>
                <w:lang w:eastAsia="en-US"/>
              </w:rPr>
            </w:pPr>
          </w:p>
        </w:tc>
        <w:tc>
          <w:tcPr>
            <w:tcW w:w="1078" w:type="pct"/>
            <w:tcBorders>
              <w:top w:val="single" w:sz="4" w:space="0" w:color="auto"/>
              <w:left w:val="single" w:sz="4" w:space="0" w:color="auto"/>
              <w:bottom w:val="single" w:sz="4" w:space="0" w:color="auto"/>
              <w:right w:val="single" w:sz="4" w:space="0" w:color="auto"/>
            </w:tcBorders>
          </w:tcPr>
          <w:p w:rsidR="00B82EE8" w:rsidRPr="00DD770E" w:rsidRDefault="00B82EE8" w:rsidP="00DD770E">
            <w:pPr>
              <w:jc w:val="center"/>
              <w:rPr>
                <w:rFonts w:ascii="Times New Roman" w:hAnsi="Times New Roman" w:cs="Times New Roman"/>
                <w:sz w:val="22"/>
                <w:szCs w:val="22"/>
                <w:lang w:eastAsia="en-US"/>
              </w:rPr>
            </w:pPr>
          </w:p>
        </w:tc>
      </w:tr>
      <w:tr w:rsidR="00B82EE8" w:rsidRPr="00DD770E" w:rsidTr="0088585F">
        <w:trPr>
          <w:trHeight w:val="251"/>
        </w:trPr>
        <w:tc>
          <w:tcPr>
            <w:tcW w:w="292" w:type="pct"/>
            <w:tcBorders>
              <w:top w:val="single" w:sz="4" w:space="0" w:color="auto"/>
              <w:left w:val="single" w:sz="4" w:space="0" w:color="auto"/>
              <w:bottom w:val="single" w:sz="4" w:space="0" w:color="auto"/>
              <w:right w:val="single" w:sz="4" w:space="0" w:color="auto"/>
            </w:tcBorders>
            <w:hideMark/>
          </w:tcPr>
          <w:p w:rsidR="00B82EE8" w:rsidRPr="00DD770E" w:rsidRDefault="00B82EE8" w:rsidP="00DD770E">
            <w:pPr>
              <w:rPr>
                <w:rFonts w:ascii="Times New Roman" w:hAnsi="Times New Roman" w:cs="Times New Roman"/>
                <w:sz w:val="22"/>
                <w:szCs w:val="22"/>
                <w:lang w:eastAsia="en-US"/>
              </w:rPr>
            </w:pPr>
            <w:r w:rsidRPr="00DD770E">
              <w:rPr>
                <w:rFonts w:ascii="Times New Roman" w:hAnsi="Times New Roman" w:cs="Times New Roman"/>
                <w:sz w:val="22"/>
                <w:szCs w:val="22"/>
                <w:lang w:eastAsia="en-US"/>
              </w:rPr>
              <w:t>14</w:t>
            </w:r>
          </w:p>
        </w:tc>
        <w:tc>
          <w:tcPr>
            <w:tcW w:w="1511" w:type="pct"/>
            <w:tcBorders>
              <w:top w:val="single" w:sz="4" w:space="0" w:color="auto"/>
              <w:left w:val="single" w:sz="4" w:space="0" w:color="auto"/>
              <w:bottom w:val="single" w:sz="4" w:space="0" w:color="auto"/>
              <w:right w:val="single" w:sz="4" w:space="0" w:color="auto"/>
            </w:tcBorders>
            <w:hideMark/>
          </w:tcPr>
          <w:p w:rsidR="00B82EE8" w:rsidRPr="00DD770E" w:rsidRDefault="00B82EE8" w:rsidP="00DD770E">
            <w:pPr>
              <w:rPr>
                <w:rFonts w:ascii="Times New Roman" w:hAnsi="Times New Roman" w:cs="Times New Roman"/>
                <w:sz w:val="22"/>
                <w:szCs w:val="22"/>
                <w:lang w:eastAsia="en-US"/>
              </w:rPr>
            </w:pPr>
            <w:r w:rsidRPr="00DD770E">
              <w:rPr>
                <w:rFonts w:ascii="Times New Roman" w:hAnsi="Times New Roman" w:cs="Times New Roman"/>
                <w:sz w:val="22"/>
                <w:szCs w:val="22"/>
                <w:lang w:eastAsia="en-US"/>
              </w:rPr>
              <w:t>Музыка</w:t>
            </w:r>
          </w:p>
        </w:tc>
        <w:tc>
          <w:tcPr>
            <w:tcW w:w="1085" w:type="pct"/>
            <w:tcBorders>
              <w:top w:val="single" w:sz="4" w:space="0" w:color="auto"/>
              <w:left w:val="single" w:sz="4" w:space="0" w:color="auto"/>
              <w:bottom w:val="single" w:sz="4" w:space="0" w:color="auto"/>
              <w:right w:val="single" w:sz="4" w:space="0" w:color="auto"/>
            </w:tcBorders>
          </w:tcPr>
          <w:p w:rsidR="00B82EE8" w:rsidRPr="00DD770E" w:rsidRDefault="00B82EE8" w:rsidP="00DD770E">
            <w:pPr>
              <w:jc w:val="center"/>
              <w:rPr>
                <w:rFonts w:ascii="Times New Roman" w:hAnsi="Times New Roman" w:cs="Times New Roman"/>
                <w:sz w:val="22"/>
                <w:szCs w:val="22"/>
                <w:lang w:eastAsia="en-US"/>
              </w:rPr>
            </w:pPr>
          </w:p>
        </w:tc>
        <w:tc>
          <w:tcPr>
            <w:tcW w:w="1033" w:type="pct"/>
            <w:tcBorders>
              <w:top w:val="single" w:sz="4" w:space="0" w:color="auto"/>
              <w:left w:val="single" w:sz="4" w:space="0" w:color="auto"/>
              <w:bottom w:val="single" w:sz="4" w:space="0" w:color="auto"/>
              <w:right w:val="single" w:sz="4" w:space="0" w:color="auto"/>
            </w:tcBorders>
          </w:tcPr>
          <w:p w:rsidR="00B82EE8" w:rsidRPr="00DD770E" w:rsidRDefault="00B82EE8" w:rsidP="00DD770E">
            <w:pPr>
              <w:jc w:val="center"/>
              <w:rPr>
                <w:rFonts w:ascii="Times New Roman" w:hAnsi="Times New Roman" w:cs="Times New Roman"/>
                <w:sz w:val="22"/>
                <w:szCs w:val="22"/>
                <w:lang w:eastAsia="en-US"/>
              </w:rPr>
            </w:pPr>
          </w:p>
        </w:tc>
        <w:tc>
          <w:tcPr>
            <w:tcW w:w="1078" w:type="pct"/>
            <w:tcBorders>
              <w:top w:val="single" w:sz="4" w:space="0" w:color="auto"/>
              <w:left w:val="single" w:sz="4" w:space="0" w:color="auto"/>
              <w:bottom w:val="single" w:sz="4" w:space="0" w:color="auto"/>
              <w:right w:val="single" w:sz="4" w:space="0" w:color="auto"/>
            </w:tcBorders>
          </w:tcPr>
          <w:p w:rsidR="00B82EE8" w:rsidRPr="00DD770E" w:rsidRDefault="00B82EE8" w:rsidP="00DD770E">
            <w:pPr>
              <w:jc w:val="center"/>
              <w:rPr>
                <w:rFonts w:ascii="Times New Roman" w:hAnsi="Times New Roman" w:cs="Times New Roman"/>
                <w:sz w:val="22"/>
                <w:szCs w:val="22"/>
                <w:lang w:eastAsia="en-US"/>
              </w:rPr>
            </w:pPr>
          </w:p>
        </w:tc>
      </w:tr>
      <w:tr w:rsidR="00B82EE8" w:rsidRPr="00DD770E" w:rsidTr="0088585F">
        <w:trPr>
          <w:trHeight w:val="251"/>
        </w:trPr>
        <w:tc>
          <w:tcPr>
            <w:tcW w:w="292" w:type="pct"/>
            <w:tcBorders>
              <w:top w:val="single" w:sz="4" w:space="0" w:color="auto"/>
              <w:left w:val="single" w:sz="4" w:space="0" w:color="auto"/>
              <w:bottom w:val="single" w:sz="4" w:space="0" w:color="auto"/>
              <w:right w:val="single" w:sz="4" w:space="0" w:color="auto"/>
            </w:tcBorders>
            <w:hideMark/>
          </w:tcPr>
          <w:p w:rsidR="00B82EE8" w:rsidRPr="00DD770E" w:rsidRDefault="00B82EE8" w:rsidP="00DD770E">
            <w:pPr>
              <w:rPr>
                <w:rFonts w:ascii="Times New Roman" w:hAnsi="Times New Roman" w:cs="Times New Roman"/>
                <w:sz w:val="22"/>
                <w:szCs w:val="22"/>
                <w:lang w:eastAsia="en-US"/>
              </w:rPr>
            </w:pPr>
            <w:r w:rsidRPr="00DD770E">
              <w:rPr>
                <w:rFonts w:ascii="Times New Roman" w:hAnsi="Times New Roman" w:cs="Times New Roman"/>
                <w:sz w:val="22"/>
                <w:szCs w:val="22"/>
                <w:lang w:eastAsia="en-US"/>
              </w:rPr>
              <w:t>15</w:t>
            </w:r>
          </w:p>
        </w:tc>
        <w:tc>
          <w:tcPr>
            <w:tcW w:w="1511" w:type="pct"/>
            <w:tcBorders>
              <w:top w:val="single" w:sz="4" w:space="0" w:color="auto"/>
              <w:left w:val="single" w:sz="4" w:space="0" w:color="auto"/>
              <w:bottom w:val="single" w:sz="4" w:space="0" w:color="auto"/>
              <w:right w:val="single" w:sz="4" w:space="0" w:color="auto"/>
            </w:tcBorders>
            <w:hideMark/>
          </w:tcPr>
          <w:p w:rsidR="00B82EE8" w:rsidRPr="00DD770E" w:rsidRDefault="00B82EE8" w:rsidP="00DD770E">
            <w:pPr>
              <w:rPr>
                <w:rFonts w:ascii="Times New Roman" w:hAnsi="Times New Roman" w:cs="Times New Roman"/>
                <w:sz w:val="22"/>
                <w:szCs w:val="22"/>
                <w:lang w:eastAsia="en-US"/>
              </w:rPr>
            </w:pPr>
            <w:r w:rsidRPr="00DD770E">
              <w:rPr>
                <w:rFonts w:ascii="Times New Roman" w:hAnsi="Times New Roman" w:cs="Times New Roman"/>
                <w:sz w:val="22"/>
                <w:szCs w:val="22"/>
                <w:lang w:eastAsia="en-US"/>
              </w:rPr>
              <w:t>Технология</w:t>
            </w:r>
          </w:p>
        </w:tc>
        <w:tc>
          <w:tcPr>
            <w:tcW w:w="1085" w:type="pct"/>
            <w:tcBorders>
              <w:top w:val="single" w:sz="4" w:space="0" w:color="auto"/>
              <w:left w:val="single" w:sz="4" w:space="0" w:color="auto"/>
              <w:bottom w:val="single" w:sz="4" w:space="0" w:color="auto"/>
              <w:right w:val="single" w:sz="4" w:space="0" w:color="auto"/>
            </w:tcBorders>
          </w:tcPr>
          <w:p w:rsidR="00B82EE8" w:rsidRPr="00DD770E" w:rsidRDefault="00B82EE8" w:rsidP="00DD770E">
            <w:pPr>
              <w:jc w:val="center"/>
              <w:rPr>
                <w:rFonts w:ascii="Times New Roman" w:hAnsi="Times New Roman" w:cs="Times New Roman"/>
                <w:sz w:val="22"/>
                <w:szCs w:val="22"/>
                <w:lang w:eastAsia="en-US"/>
              </w:rPr>
            </w:pPr>
          </w:p>
        </w:tc>
        <w:tc>
          <w:tcPr>
            <w:tcW w:w="1033" w:type="pct"/>
            <w:tcBorders>
              <w:top w:val="single" w:sz="4" w:space="0" w:color="auto"/>
              <w:left w:val="single" w:sz="4" w:space="0" w:color="auto"/>
              <w:bottom w:val="single" w:sz="4" w:space="0" w:color="auto"/>
              <w:right w:val="single" w:sz="4" w:space="0" w:color="auto"/>
            </w:tcBorders>
          </w:tcPr>
          <w:p w:rsidR="00B82EE8" w:rsidRPr="00DD770E" w:rsidRDefault="00B82EE8" w:rsidP="00DD770E">
            <w:pPr>
              <w:jc w:val="center"/>
              <w:rPr>
                <w:rFonts w:ascii="Times New Roman" w:hAnsi="Times New Roman" w:cs="Times New Roman"/>
                <w:sz w:val="22"/>
                <w:szCs w:val="22"/>
                <w:lang w:eastAsia="en-US"/>
              </w:rPr>
            </w:pPr>
          </w:p>
        </w:tc>
        <w:tc>
          <w:tcPr>
            <w:tcW w:w="1078" w:type="pct"/>
            <w:tcBorders>
              <w:top w:val="single" w:sz="4" w:space="0" w:color="auto"/>
              <w:left w:val="single" w:sz="4" w:space="0" w:color="auto"/>
              <w:bottom w:val="single" w:sz="4" w:space="0" w:color="auto"/>
              <w:right w:val="single" w:sz="4" w:space="0" w:color="auto"/>
            </w:tcBorders>
          </w:tcPr>
          <w:p w:rsidR="00B82EE8" w:rsidRPr="00DD770E" w:rsidRDefault="00B82EE8" w:rsidP="00DD770E">
            <w:pPr>
              <w:jc w:val="center"/>
              <w:rPr>
                <w:rFonts w:ascii="Times New Roman" w:hAnsi="Times New Roman" w:cs="Times New Roman"/>
                <w:sz w:val="22"/>
                <w:szCs w:val="22"/>
                <w:lang w:eastAsia="en-US"/>
              </w:rPr>
            </w:pPr>
          </w:p>
        </w:tc>
      </w:tr>
      <w:tr w:rsidR="00B82EE8" w:rsidRPr="00DD770E" w:rsidTr="0088585F">
        <w:trPr>
          <w:trHeight w:val="251"/>
        </w:trPr>
        <w:tc>
          <w:tcPr>
            <w:tcW w:w="292" w:type="pct"/>
            <w:tcBorders>
              <w:top w:val="single" w:sz="4" w:space="0" w:color="auto"/>
              <w:left w:val="single" w:sz="4" w:space="0" w:color="auto"/>
              <w:bottom w:val="single" w:sz="4" w:space="0" w:color="auto"/>
              <w:right w:val="single" w:sz="4" w:space="0" w:color="auto"/>
            </w:tcBorders>
            <w:hideMark/>
          </w:tcPr>
          <w:p w:rsidR="00B82EE8" w:rsidRPr="00DD770E" w:rsidRDefault="00B82EE8" w:rsidP="00DD770E">
            <w:pPr>
              <w:rPr>
                <w:rFonts w:ascii="Times New Roman" w:hAnsi="Times New Roman" w:cs="Times New Roman"/>
                <w:sz w:val="22"/>
                <w:szCs w:val="22"/>
                <w:lang w:eastAsia="en-US"/>
              </w:rPr>
            </w:pPr>
            <w:r w:rsidRPr="00DD770E">
              <w:rPr>
                <w:rFonts w:ascii="Times New Roman" w:hAnsi="Times New Roman" w:cs="Times New Roman"/>
                <w:sz w:val="22"/>
                <w:szCs w:val="22"/>
                <w:lang w:eastAsia="en-US"/>
              </w:rPr>
              <w:t>16</w:t>
            </w:r>
          </w:p>
        </w:tc>
        <w:tc>
          <w:tcPr>
            <w:tcW w:w="1511" w:type="pct"/>
            <w:tcBorders>
              <w:top w:val="single" w:sz="4" w:space="0" w:color="auto"/>
              <w:left w:val="single" w:sz="4" w:space="0" w:color="auto"/>
              <w:bottom w:val="single" w:sz="4" w:space="0" w:color="auto"/>
              <w:right w:val="single" w:sz="4" w:space="0" w:color="auto"/>
            </w:tcBorders>
            <w:hideMark/>
          </w:tcPr>
          <w:p w:rsidR="00B82EE8" w:rsidRPr="00DD770E" w:rsidRDefault="00B82EE8" w:rsidP="00DD770E">
            <w:pPr>
              <w:rPr>
                <w:rFonts w:ascii="Times New Roman" w:hAnsi="Times New Roman" w:cs="Times New Roman"/>
                <w:sz w:val="22"/>
                <w:szCs w:val="22"/>
                <w:lang w:eastAsia="en-US"/>
              </w:rPr>
            </w:pPr>
            <w:r w:rsidRPr="00DD770E">
              <w:rPr>
                <w:rFonts w:ascii="Times New Roman" w:hAnsi="Times New Roman" w:cs="Times New Roman"/>
                <w:sz w:val="22"/>
                <w:szCs w:val="22"/>
                <w:lang w:eastAsia="en-US"/>
              </w:rPr>
              <w:t>Физическая культура</w:t>
            </w:r>
          </w:p>
        </w:tc>
        <w:tc>
          <w:tcPr>
            <w:tcW w:w="1085" w:type="pct"/>
            <w:tcBorders>
              <w:top w:val="single" w:sz="4" w:space="0" w:color="auto"/>
              <w:left w:val="single" w:sz="4" w:space="0" w:color="auto"/>
              <w:bottom w:val="single" w:sz="4" w:space="0" w:color="auto"/>
              <w:right w:val="single" w:sz="4" w:space="0" w:color="auto"/>
            </w:tcBorders>
          </w:tcPr>
          <w:p w:rsidR="00B82EE8" w:rsidRPr="00DD770E" w:rsidRDefault="00B82EE8" w:rsidP="00DD770E">
            <w:pPr>
              <w:jc w:val="center"/>
              <w:rPr>
                <w:rFonts w:ascii="Times New Roman" w:hAnsi="Times New Roman" w:cs="Times New Roman"/>
                <w:sz w:val="22"/>
                <w:szCs w:val="22"/>
                <w:lang w:eastAsia="en-US"/>
              </w:rPr>
            </w:pPr>
          </w:p>
        </w:tc>
        <w:tc>
          <w:tcPr>
            <w:tcW w:w="1033" w:type="pct"/>
            <w:tcBorders>
              <w:top w:val="single" w:sz="4" w:space="0" w:color="auto"/>
              <w:left w:val="single" w:sz="4" w:space="0" w:color="auto"/>
              <w:bottom w:val="single" w:sz="4" w:space="0" w:color="auto"/>
              <w:right w:val="single" w:sz="4" w:space="0" w:color="auto"/>
            </w:tcBorders>
          </w:tcPr>
          <w:p w:rsidR="00B82EE8" w:rsidRPr="00DD770E" w:rsidRDefault="00B82EE8" w:rsidP="00DD770E">
            <w:pPr>
              <w:jc w:val="center"/>
              <w:rPr>
                <w:rFonts w:ascii="Times New Roman" w:hAnsi="Times New Roman" w:cs="Times New Roman"/>
                <w:sz w:val="22"/>
                <w:szCs w:val="22"/>
                <w:lang w:eastAsia="en-US"/>
              </w:rPr>
            </w:pPr>
          </w:p>
        </w:tc>
        <w:tc>
          <w:tcPr>
            <w:tcW w:w="1078" w:type="pct"/>
            <w:tcBorders>
              <w:top w:val="single" w:sz="4" w:space="0" w:color="auto"/>
              <w:left w:val="single" w:sz="4" w:space="0" w:color="auto"/>
              <w:bottom w:val="single" w:sz="4" w:space="0" w:color="auto"/>
              <w:right w:val="single" w:sz="4" w:space="0" w:color="auto"/>
            </w:tcBorders>
          </w:tcPr>
          <w:p w:rsidR="00B82EE8" w:rsidRPr="00DD770E" w:rsidRDefault="00B82EE8" w:rsidP="00DD770E">
            <w:pPr>
              <w:jc w:val="center"/>
              <w:rPr>
                <w:rFonts w:ascii="Times New Roman" w:hAnsi="Times New Roman" w:cs="Times New Roman"/>
                <w:sz w:val="22"/>
                <w:szCs w:val="22"/>
                <w:lang w:eastAsia="en-US"/>
              </w:rPr>
            </w:pPr>
          </w:p>
        </w:tc>
      </w:tr>
    </w:tbl>
    <w:p w:rsidR="009F1345" w:rsidRPr="00DD770E" w:rsidRDefault="009F1345" w:rsidP="00DD770E">
      <w:pPr>
        <w:jc w:val="center"/>
        <w:rPr>
          <w:rFonts w:ascii="Times New Roman" w:hAnsi="Times New Roman" w:cs="Times New Roman"/>
          <w:sz w:val="22"/>
          <w:szCs w:val="22"/>
          <w:lang w:eastAsia="ar-SA"/>
        </w:rPr>
      </w:pPr>
    </w:p>
    <w:p w:rsidR="009F1345" w:rsidRPr="00DD770E" w:rsidRDefault="009F1345" w:rsidP="00DD770E">
      <w:pPr>
        <w:jc w:val="center"/>
        <w:rPr>
          <w:rFonts w:ascii="Times New Roman" w:hAnsi="Times New Roman" w:cs="Times New Roman"/>
          <w:sz w:val="22"/>
          <w:szCs w:val="22"/>
          <w:lang w:eastAsia="ar-SA"/>
        </w:rPr>
      </w:pPr>
    </w:p>
    <w:p w:rsidR="00F05A18" w:rsidRPr="00DD770E" w:rsidRDefault="000F60BF" w:rsidP="00DD770E">
      <w:pPr>
        <w:jc w:val="center"/>
        <w:rPr>
          <w:rFonts w:ascii="Times New Roman" w:hAnsi="Times New Roman" w:cs="Times New Roman"/>
          <w:b/>
          <w:color w:val="auto"/>
          <w:sz w:val="22"/>
          <w:szCs w:val="22"/>
          <w:lang w:eastAsia="ar-SA"/>
        </w:rPr>
      </w:pPr>
      <w:r w:rsidRPr="00DD770E">
        <w:rPr>
          <w:rFonts w:ascii="Times New Roman" w:hAnsi="Times New Roman" w:cs="Times New Roman"/>
          <w:b/>
          <w:color w:val="auto"/>
          <w:sz w:val="22"/>
          <w:szCs w:val="22"/>
          <w:lang w:eastAsia="ar-SA"/>
        </w:rPr>
        <w:t xml:space="preserve">10 </w:t>
      </w:r>
      <w:r w:rsidR="0088585F">
        <w:rPr>
          <w:rFonts w:ascii="Times New Roman" w:hAnsi="Times New Roman" w:cs="Times New Roman"/>
          <w:b/>
          <w:color w:val="auto"/>
          <w:sz w:val="22"/>
          <w:szCs w:val="22"/>
          <w:lang w:eastAsia="ar-SA"/>
        </w:rPr>
        <w:t xml:space="preserve">– 11 </w:t>
      </w:r>
      <w:r w:rsidR="00987A49" w:rsidRPr="00DD770E">
        <w:rPr>
          <w:rFonts w:ascii="Times New Roman" w:hAnsi="Times New Roman" w:cs="Times New Roman"/>
          <w:b/>
          <w:color w:val="auto"/>
          <w:sz w:val="22"/>
          <w:szCs w:val="22"/>
          <w:lang w:eastAsia="ar-SA"/>
        </w:rPr>
        <w:t>класс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3"/>
        <w:gridCol w:w="6160"/>
        <w:gridCol w:w="2670"/>
        <w:gridCol w:w="2670"/>
        <w:gridCol w:w="2463"/>
      </w:tblGrid>
      <w:tr w:rsidR="00A309EE" w:rsidRPr="00DD770E" w:rsidTr="00A309EE">
        <w:trPr>
          <w:trHeight w:val="503"/>
        </w:trPr>
        <w:tc>
          <w:tcPr>
            <w:tcW w:w="278" w:type="pct"/>
            <w:tcBorders>
              <w:top w:val="single" w:sz="4" w:space="0" w:color="auto"/>
              <w:left w:val="single" w:sz="4" w:space="0" w:color="auto"/>
              <w:bottom w:val="single" w:sz="4" w:space="0" w:color="auto"/>
              <w:right w:val="single" w:sz="4" w:space="0" w:color="auto"/>
            </w:tcBorders>
            <w:hideMark/>
          </w:tcPr>
          <w:p w:rsidR="00987A49" w:rsidRPr="00DD770E" w:rsidRDefault="00987A49" w:rsidP="00DD770E">
            <w:pPr>
              <w:jc w:val="center"/>
              <w:rPr>
                <w:rFonts w:ascii="Times New Roman" w:hAnsi="Times New Roman" w:cs="Times New Roman"/>
                <w:color w:val="auto"/>
                <w:sz w:val="22"/>
                <w:szCs w:val="22"/>
                <w:lang w:eastAsia="en-US"/>
              </w:rPr>
            </w:pPr>
          </w:p>
        </w:tc>
        <w:tc>
          <w:tcPr>
            <w:tcW w:w="2083" w:type="pct"/>
            <w:tcBorders>
              <w:top w:val="single" w:sz="4" w:space="0" w:color="auto"/>
              <w:left w:val="single" w:sz="4" w:space="0" w:color="auto"/>
              <w:bottom w:val="single" w:sz="4" w:space="0" w:color="auto"/>
              <w:right w:val="single" w:sz="4" w:space="0" w:color="auto"/>
            </w:tcBorders>
            <w:hideMark/>
          </w:tcPr>
          <w:p w:rsidR="00987A49" w:rsidRPr="00DD770E" w:rsidRDefault="00987A49" w:rsidP="00DD770E">
            <w:pPr>
              <w:jc w:val="center"/>
              <w:rPr>
                <w:rFonts w:ascii="Times New Roman" w:hAnsi="Times New Roman" w:cs="Times New Roman"/>
                <w:color w:val="auto"/>
                <w:sz w:val="22"/>
                <w:szCs w:val="22"/>
                <w:lang w:eastAsia="en-US"/>
              </w:rPr>
            </w:pPr>
            <w:r w:rsidRPr="00DD770E">
              <w:rPr>
                <w:rFonts w:ascii="Times New Roman" w:hAnsi="Times New Roman" w:cs="Times New Roman"/>
                <w:color w:val="auto"/>
                <w:sz w:val="22"/>
                <w:szCs w:val="22"/>
                <w:lang w:eastAsia="en-US"/>
              </w:rPr>
              <w:t>Удовлетворены ли Вы качеством подготовки по учебным предметам</w:t>
            </w:r>
          </w:p>
          <w:p w:rsidR="00987A49" w:rsidRPr="00DD770E" w:rsidRDefault="00A309EE" w:rsidP="00DD770E">
            <w:pPr>
              <w:jc w:val="center"/>
              <w:rPr>
                <w:rFonts w:ascii="Times New Roman" w:hAnsi="Times New Roman" w:cs="Times New Roman"/>
                <w:color w:val="auto"/>
                <w:sz w:val="22"/>
                <w:szCs w:val="22"/>
                <w:lang w:eastAsia="en-US"/>
              </w:rPr>
            </w:pPr>
            <w:r w:rsidRPr="00DD770E">
              <w:rPr>
                <w:rFonts w:ascii="Times New Roman" w:hAnsi="Times New Roman" w:cs="Times New Roman"/>
                <w:color w:val="auto"/>
                <w:sz w:val="22"/>
                <w:szCs w:val="22"/>
                <w:lang w:eastAsia="en-US"/>
              </w:rPr>
              <w:t>10</w:t>
            </w:r>
            <w:r w:rsidR="0088585F">
              <w:rPr>
                <w:rFonts w:ascii="Times New Roman" w:hAnsi="Times New Roman" w:cs="Times New Roman"/>
                <w:color w:val="auto"/>
                <w:sz w:val="22"/>
                <w:szCs w:val="22"/>
                <w:lang w:eastAsia="en-US"/>
              </w:rPr>
              <w:t>-11</w:t>
            </w:r>
            <w:r w:rsidRPr="00DD770E">
              <w:rPr>
                <w:rFonts w:ascii="Times New Roman" w:hAnsi="Times New Roman" w:cs="Times New Roman"/>
                <w:color w:val="auto"/>
                <w:sz w:val="22"/>
                <w:szCs w:val="22"/>
                <w:lang w:eastAsia="en-US"/>
              </w:rPr>
              <w:t xml:space="preserve"> </w:t>
            </w:r>
            <w:r w:rsidR="00987A49" w:rsidRPr="00DD770E">
              <w:rPr>
                <w:rFonts w:ascii="Times New Roman" w:hAnsi="Times New Roman" w:cs="Times New Roman"/>
                <w:color w:val="auto"/>
                <w:sz w:val="22"/>
                <w:szCs w:val="22"/>
                <w:lang w:eastAsia="en-US"/>
              </w:rPr>
              <w:t xml:space="preserve"> кл.</w:t>
            </w:r>
          </w:p>
        </w:tc>
        <w:tc>
          <w:tcPr>
            <w:tcW w:w="903" w:type="pct"/>
            <w:tcBorders>
              <w:top w:val="single" w:sz="4" w:space="0" w:color="auto"/>
              <w:left w:val="single" w:sz="4" w:space="0" w:color="auto"/>
              <w:bottom w:val="single" w:sz="4" w:space="0" w:color="auto"/>
              <w:right w:val="single" w:sz="4" w:space="0" w:color="auto"/>
            </w:tcBorders>
          </w:tcPr>
          <w:p w:rsidR="00987A49" w:rsidRPr="00DD770E" w:rsidRDefault="00987A49" w:rsidP="00DD770E">
            <w:pPr>
              <w:jc w:val="center"/>
              <w:rPr>
                <w:rFonts w:ascii="Times New Roman" w:hAnsi="Times New Roman" w:cs="Times New Roman"/>
                <w:color w:val="auto"/>
                <w:sz w:val="22"/>
                <w:szCs w:val="22"/>
                <w:lang w:eastAsia="en-US"/>
              </w:rPr>
            </w:pPr>
            <w:r w:rsidRPr="00DD770E">
              <w:rPr>
                <w:rFonts w:ascii="Times New Roman" w:hAnsi="Times New Roman" w:cs="Times New Roman"/>
                <w:color w:val="auto"/>
                <w:sz w:val="22"/>
                <w:szCs w:val="22"/>
                <w:lang w:eastAsia="en-US"/>
              </w:rPr>
              <w:t xml:space="preserve">Удовлетворен </w:t>
            </w:r>
          </w:p>
          <w:p w:rsidR="00987A49" w:rsidRPr="00DD770E" w:rsidRDefault="00987A49" w:rsidP="00DD770E">
            <w:pPr>
              <w:jc w:val="center"/>
              <w:rPr>
                <w:rFonts w:ascii="Times New Roman" w:hAnsi="Times New Roman" w:cs="Times New Roman"/>
                <w:color w:val="auto"/>
                <w:sz w:val="22"/>
                <w:szCs w:val="22"/>
                <w:lang w:eastAsia="en-US"/>
              </w:rPr>
            </w:pPr>
          </w:p>
        </w:tc>
        <w:tc>
          <w:tcPr>
            <w:tcW w:w="903" w:type="pct"/>
            <w:tcBorders>
              <w:top w:val="single" w:sz="4" w:space="0" w:color="auto"/>
              <w:left w:val="single" w:sz="4" w:space="0" w:color="auto"/>
              <w:bottom w:val="single" w:sz="4" w:space="0" w:color="auto"/>
              <w:right w:val="single" w:sz="4" w:space="0" w:color="auto"/>
            </w:tcBorders>
          </w:tcPr>
          <w:p w:rsidR="00987A49" w:rsidRPr="00DD770E" w:rsidRDefault="00987A49" w:rsidP="00DD770E">
            <w:pPr>
              <w:jc w:val="center"/>
              <w:rPr>
                <w:rFonts w:ascii="Times New Roman" w:hAnsi="Times New Roman" w:cs="Times New Roman"/>
                <w:color w:val="auto"/>
                <w:sz w:val="22"/>
                <w:szCs w:val="22"/>
                <w:lang w:eastAsia="en-US"/>
              </w:rPr>
            </w:pPr>
            <w:r w:rsidRPr="00DD770E">
              <w:rPr>
                <w:rFonts w:ascii="Times New Roman" w:hAnsi="Times New Roman" w:cs="Times New Roman"/>
                <w:color w:val="auto"/>
                <w:sz w:val="22"/>
                <w:szCs w:val="22"/>
                <w:lang w:eastAsia="en-US"/>
              </w:rPr>
              <w:t>Частично удовлетворен</w:t>
            </w:r>
          </w:p>
          <w:p w:rsidR="00987A49" w:rsidRPr="00DD770E" w:rsidRDefault="00987A49" w:rsidP="00DD770E">
            <w:pPr>
              <w:jc w:val="center"/>
              <w:rPr>
                <w:rFonts w:ascii="Times New Roman" w:hAnsi="Times New Roman" w:cs="Times New Roman"/>
                <w:color w:val="auto"/>
                <w:sz w:val="22"/>
                <w:szCs w:val="22"/>
                <w:lang w:eastAsia="en-US"/>
              </w:rPr>
            </w:pPr>
          </w:p>
        </w:tc>
        <w:tc>
          <w:tcPr>
            <w:tcW w:w="833" w:type="pct"/>
            <w:tcBorders>
              <w:top w:val="single" w:sz="4" w:space="0" w:color="auto"/>
              <w:left w:val="single" w:sz="4" w:space="0" w:color="auto"/>
              <w:bottom w:val="single" w:sz="4" w:space="0" w:color="auto"/>
              <w:right w:val="single" w:sz="4" w:space="0" w:color="auto"/>
            </w:tcBorders>
          </w:tcPr>
          <w:p w:rsidR="00987A49" w:rsidRPr="00DD770E" w:rsidRDefault="00987A49" w:rsidP="00DD770E">
            <w:pPr>
              <w:jc w:val="center"/>
              <w:rPr>
                <w:rFonts w:ascii="Times New Roman" w:hAnsi="Times New Roman" w:cs="Times New Roman"/>
                <w:color w:val="auto"/>
                <w:sz w:val="22"/>
                <w:szCs w:val="22"/>
                <w:lang w:eastAsia="en-US"/>
              </w:rPr>
            </w:pPr>
            <w:r w:rsidRPr="00DD770E">
              <w:rPr>
                <w:rFonts w:ascii="Times New Roman" w:hAnsi="Times New Roman" w:cs="Times New Roman"/>
                <w:color w:val="auto"/>
                <w:sz w:val="22"/>
                <w:szCs w:val="22"/>
                <w:lang w:eastAsia="en-US"/>
              </w:rPr>
              <w:t>Не удовлетворен</w:t>
            </w:r>
          </w:p>
          <w:p w:rsidR="00987A49" w:rsidRPr="00DD770E" w:rsidRDefault="00987A49" w:rsidP="00DD770E">
            <w:pPr>
              <w:jc w:val="center"/>
              <w:rPr>
                <w:rFonts w:ascii="Times New Roman" w:hAnsi="Times New Roman" w:cs="Times New Roman"/>
                <w:color w:val="auto"/>
                <w:sz w:val="22"/>
                <w:szCs w:val="22"/>
                <w:lang w:eastAsia="en-US"/>
              </w:rPr>
            </w:pPr>
          </w:p>
        </w:tc>
      </w:tr>
      <w:tr w:rsidR="00A309EE" w:rsidRPr="00DD770E" w:rsidTr="00A309EE">
        <w:trPr>
          <w:trHeight w:val="251"/>
        </w:trPr>
        <w:tc>
          <w:tcPr>
            <w:tcW w:w="278" w:type="pct"/>
            <w:tcBorders>
              <w:top w:val="single" w:sz="4" w:space="0" w:color="auto"/>
              <w:left w:val="single" w:sz="4" w:space="0" w:color="auto"/>
              <w:bottom w:val="single" w:sz="4" w:space="0" w:color="auto"/>
              <w:right w:val="single" w:sz="4" w:space="0" w:color="auto"/>
            </w:tcBorders>
            <w:hideMark/>
          </w:tcPr>
          <w:p w:rsidR="00987A49" w:rsidRPr="00DD770E" w:rsidRDefault="00987A49" w:rsidP="00DD770E">
            <w:pPr>
              <w:rPr>
                <w:rFonts w:ascii="Times New Roman" w:hAnsi="Times New Roman" w:cs="Times New Roman"/>
                <w:color w:val="auto"/>
                <w:sz w:val="22"/>
                <w:szCs w:val="22"/>
                <w:lang w:eastAsia="en-US"/>
              </w:rPr>
            </w:pPr>
            <w:r w:rsidRPr="00DD770E">
              <w:rPr>
                <w:rFonts w:ascii="Times New Roman" w:hAnsi="Times New Roman" w:cs="Times New Roman"/>
                <w:color w:val="auto"/>
                <w:sz w:val="22"/>
                <w:szCs w:val="22"/>
                <w:lang w:eastAsia="en-US"/>
              </w:rPr>
              <w:lastRenderedPageBreak/>
              <w:t>1.</w:t>
            </w:r>
          </w:p>
        </w:tc>
        <w:tc>
          <w:tcPr>
            <w:tcW w:w="2083" w:type="pct"/>
            <w:tcBorders>
              <w:top w:val="single" w:sz="4" w:space="0" w:color="auto"/>
              <w:left w:val="single" w:sz="4" w:space="0" w:color="auto"/>
              <w:bottom w:val="single" w:sz="4" w:space="0" w:color="auto"/>
              <w:right w:val="single" w:sz="4" w:space="0" w:color="auto"/>
            </w:tcBorders>
            <w:hideMark/>
          </w:tcPr>
          <w:p w:rsidR="00987A49" w:rsidRPr="00DD770E" w:rsidRDefault="00987A49" w:rsidP="00DD770E">
            <w:pPr>
              <w:rPr>
                <w:rFonts w:ascii="Times New Roman" w:hAnsi="Times New Roman" w:cs="Times New Roman"/>
                <w:color w:val="auto"/>
                <w:sz w:val="22"/>
                <w:szCs w:val="22"/>
                <w:lang w:eastAsia="en-US"/>
              </w:rPr>
            </w:pPr>
            <w:r w:rsidRPr="00DD770E">
              <w:rPr>
                <w:rFonts w:ascii="Times New Roman" w:hAnsi="Times New Roman" w:cs="Times New Roman"/>
                <w:color w:val="auto"/>
                <w:sz w:val="22"/>
                <w:szCs w:val="22"/>
                <w:lang w:eastAsia="en-US"/>
              </w:rPr>
              <w:t>Русский язык</w:t>
            </w:r>
          </w:p>
        </w:tc>
        <w:tc>
          <w:tcPr>
            <w:tcW w:w="903" w:type="pct"/>
            <w:tcBorders>
              <w:top w:val="single" w:sz="4" w:space="0" w:color="auto"/>
              <w:left w:val="single" w:sz="4" w:space="0" w:color="auto"/>
              <w:bottom w:val="single" w:sz="4" w:space="0" w:color="auto"/>
              <w:right w:val="single" w:sz="4" w:space="0" w:color="auto"/>
            </w:tcBorders>
          </w:tcPr>
          <w:p w:rsidR="00987A49" w:rsidRPr="00DD770E" w:rsidRDefault="00987A49" w:rsidP="00DD770E">
            <w:pPr>
              <w:jc w:val="center"/>
              <w:rPr>
                <w:rFonts w:ascii="Times New Roman" w:hAnsi="Times New Roman" w:cs="Times New Roman"/>
                <w:color w:val="auto"/>
                <w:sz w:val="22"/>
                <w:szCs w:val="22"/>
                <w:lang w:eastAsia="en-US"/>
              </w:rPr>
            </w:pPr>
          </w:p>
        </w:tc>
        <w:tc>
          <w:tcPr>
            <w:tcW w:w="903" w:type="pct"/>
            <w:tcBorders>
              <w:top w:val="single" w:sz="4" w:space="0" w:color="auto"/>
              <w:left w:val="single" w:sz="4" w:space="0" w:color="auto"/>
              <w:bottom w:val="single" w:sz="4" w:space="0" w:color="auto"/>
              <w:right w:val="single" w:sz="4" w:space="0" w:color="auto"/>
            </w:tcBorders>
          </w:tcPr>
          <w:p w:rsidR="00987A49" w:rsidRPr="00DD770E" w:rsidRDefault="00987A49" w:rsidP="00DD770E">
            <w:pPr>
              <w:jc w:val="center"/>
              <w:rPr>
                <w:rFonts w:ascii="Times New Roman" w:hAnsi="Times New Roman" w:cs="Times New Roman"/>
                <w:color w:val="auto"/>
                <w:sz w:val="22"/>
                <w:szCs w:val="22"/>
                <w:lang w:eastAsia="en-US"/>
              </w:rPr>
            </w:pPr>
          </w:p>
        </w:tc>
        <w:tc>
          <w:tcPr>
            <w:tcW w:w="833" w:type="pct"/>
            <w:tcBorders>
              <w:top w:val="single" w:sz="4" w:space="0" w:color="auto"/>
              <w:left w:val="single" w:sz="4" w:space="0" w:color="auto"/>
              <w:bottom w:val="single" w:sz="4" w:space="0" w:color="auto"/>
              <w:right w:val="single" w:sz="4" w:space="0" w:color="auto"/>
            </w:tcBorders>
          </w:tcPr>
          <w:p w:rsidR="00987A49" w:rsidRPr="00DD770E" w:rsidRDefault="00987A49" w:rsidP="00DD770E">
            <w:pPr>
              <w:jc w:val="center"/>
              <w:rPr>
                <w:rFonts w:ascii="Times New Roman" w:hAnsi="Times New Roman" w:cs="Times New Roman"/>
                <w:color w:val="auto"/>
                <w:sz w:val="22"/>
                <w:szCs w:val="22"/>
                <w:lang w:eastAsia="en-US"/>
              </w:rPr>
            </w:pPr>
          </w:p>
        </w:tc>
      </w:tr>
      <w:tr w:rsidR="00A309EE" w:rsidRPr="00DD770E" w:rsidTr="00A309EE">
        <w:trPr>
          <w:trHeight w:val="251"/>
        </w:trPr>
        <w:tc>
          <w:tcPr>
            <w:tcW w:w="278" w:type="pct"/>
            <w:tcBorders>
              <w:top w:val="single" w:sz="4" w:space="0" w:color="auto"/>
              <w:left w:val="single" w:sz="4" w:space="0" w:color="auto"/>
              <w:bottom w:val="single" w:sz="4" w:space="0" w:color="auto"/>
              <w:right w:val="single" w:sz="4" w:space="0" w:color="auto"/>
            </w:tcBorders>
            <w:hideMark/>
          </w:tcPr>
          <w:p w:rsidR="00987A49" w:rsidRPr="00DD770E" w:rsidRDefault="00987A49" w:rsidP="00DD770E">
            <w:pPr>
              <w:rPr>
                <w:rFonts w:ascii="Times New Roman" w:hAnsi="Times New Roman" w:cs="Times New Roman"/>
                <w:color w:val="auto"/>
                <w:sz w:val="22"/>
                <w:szCs w:val="22"/>
                <w:lang w:eastAsia="en-US"/>
              </w:rPr>
            </w:pPr>
            <w:r w:rsidRPr="00DD770E">
              <w:rPr>
                <w:rFonts w:ascii="Times New Roman" w:hAnsi="Times New Roman" w:cs="Times New Roman"/>
                <w:color w:val="auto"/>
                <w:sz w:val="22"/>
                <w:szCs w:val="22"/>
                <w:lang w:eastAsia="en-US"/>
              </w:rPr>
              <w:t>2.</w:t>
            </w:r>
          </w:p>
        </w:tc>
        <w:tc>
          <w:tcPr>
            <w:tcW w:w="2083" w:type="pct"/>
            <w:tcBorders>
              <w:top w:val="single" w:sz="4" w:space="0" w:color="auto"/>
              <w:left w:val="single" w:sz="4" w:space="0" w:color="auto"/>
              <w:bottom w:val="single" w:sz="4" w:space="0" w:color="auto"/>
              <w:right w:val="single" w:sz="4" w:space="0" w:color="auto"/>
            </w:tcBorders>
            <w:hideMark/>
          </w:tcPr>
          <w:p w:rsidR="00987A49" w:rsidRPr="00DD770E" w:rsidRDefault="00987A49" w:rsidP="00DD770E">
            <w:pPr>
              <w:rPr>
                <w:rFonts w:ascii="Times New Roman" w:hAnsi="Times New Roman" w:cs="Times New Roman"/>
                <w:color w:val="auto"/>
                <w:sz w:val="22"/>
                <w:szCs w:val="22"/>
                <w:lang w:eastAsia="en-US"/>
              </w:rPr>
            </w:pPr>
            <w:r w:rsidRPr="00DD770E">
              <w:rPr>
                <w:rFonts w:ascii="Times New Roman" w:hAnsi="Times New Roman" w:cs="Times New Roman"/>
                <w:color w:val="auto"/>
                <w:sz w:val="22"/>
                <w:szCs w:val="22"/>
                <w:lang w:eastAsia="en-US"/>
              </w:rPr>
              <w:t>Литература</w:t>
            </w:r>
          </w:p>
        </w:tc>
        <w:tc>
          <w:tcPr>
            <w:tcW w:w="903" w:type="pct"/>
            <w:tcBorders>
              <w:top w:val="single" w:sz="4" w:space="0" w:color="auto"/>
              <w:left w:val="single" w:sz="4" w:space="0" w:color="auto"/>
              <w:bottom w:val="single" w:sz="4" w:space="0" w:color="auto"/>
              <w:right w:val="single" w:sz="4" w:space="0" w:color="auto"/>
            </w:tcBorders>
          </w:tcPr>
          <w:p w:rsidR="00987A49" w:rsidRPr="00DD770E" w:rsidRDefault="00987A49" w:rsidP="00DD770E">
            <w:pPr>
              <w:jc w:val="center"/>
              <w:rPr>
                <w:rFonts w:ascii="Times New Roman" w:hAnsi="Times New Roman" w:cs="Times New Roman"/>
                <w:color w:val="auto"/>
                <w:sz w:val="22"/>
                <w:szCs w:val="22"/>
                <w:lang w:eastAsia="en-US"/>
              </w:rPr>
            </w:pPr>
          </w:p>
        </w:tc>
        <w:tc>
          <w:tcPr>
            <w:tcW w:w="903" w:type="pct"/>
            <w:tcBorders>
              <w:top w:val="single" w:sz="4" w:space="0" w:color="auto"/>
              <w:left w:val="single" w:sz="4" w:space="0" w:color="auto"/>
              <w:bottom w:val="single" w:sz="4" w:space="0" w:color="auto"/>
              <w:right w:val="single" w:sz="4" w:space="0" w:color="auto"/>
            </w:tcBorders>
          </w:tcPr>
          <w:p w:rsidR="00987A49" w:rsidRPr="00DD770E" w:rsidRDefault="00987A49" w:rsidP="00DD770E">
            <w:pPr>
              <w:jc w:val="center"/>
              <w:rPr>
                <w:rFonts w:ascii="Times New Roman" w:hAnsi="Times New Roman" w:cs="Times New Roman"/>
                <w:color w:val="auto"/>
                <w:sz w:val="22"/>
                <w:szCs w:val="22"/>
                <w:lang w:eastAsia="en-US"/>
              </w:rPr>
            </w:pPr>
          </w:p>
        </w:tc>
        <w:tc>
          <w:tcPr>
            <w:tcW w:w="833" w:type="pct"/>
            <w:tcBorders>
              <w:top w:val="single" w:sz="4" w:space="0" w:color="auto"/>
              <w:left w:val="single" w:sz="4" w:space="0" w:color="auto"/>
              <w:bottom w:val="single" w:sz="4" w:space="0" w:color="auto"/>
              <w:right w:val="single" w:sz="4" w:space="0" w:color="auto"/>
            </w:tcBorders>
          </w:tcPr>
          <w:p w:rsidR="00987A49" w:rsidRPr="00DD770E" w:rsidRDefault="00987A49" w:rsidP="00DD770E">
            <w:pPr>
              <w:jc w:val="center"/>
              <w:rPr>
                <w:rFonts w:ascii="Times New Roman" w:hAnsi="Times New Roman" w:cs="Times New Roman"/>
                <w:color w:val="auto"/>
                <w:sz w:val="22"/>
                <w:szCs w:val="22"/>
                <w:lang w:eastAsia="en-US"/>
              </w:rPr>
            </w:pPr>
          </w:p>
        </w:tc>
      </w:tr>
      <w:tr w:rsidR="00A309EE" w:rsidRPr="00DD770E" w:rsidTr="00A309EE">
        <w:trPr>
          <w:trHeight w:val="251"/>
        </w:trPr>
        <w:tc>
          <w:tcPr>
            <w:tcW w:w="278" w:type="pct"/>
            <w:tcBorders>
              <w:top w:val="single" w:sz="4" w:space="0" w:color="auto"/>
              <w:left w:val="single" w:sz="4" w:space="0" w:color="auto"/>
              <w:bottom w:val="single" w:sz="4" w:space="0" w:color="auto"/>
              <w:right w:val="single" w:sz="4" w:space="0" w:color="auto"/>
            </w:tcBorders>
            <w:hideMark/>
          </w:tcPr>
          <w:p w:rsidR="00987A49" w:rsidRPr="00DD770E" w:rsidRDefault="00987A49" w:rsidP="00DD770E">
            <w:pPr>
              <w:rPr>
                <w:rFonts w:ascii="Times New Roman" w:hAnsi="Times New Roman" w:cs="Times New Roman"/>
                <w:color w:val="auto"/>
                <w:sz w:val="22"/>
                <w:szCs w:val="22"/>
                <w:lang w:eastAsia="en-US"/>
              </w:rPr>
            </w:pPr>
            <w:r w:rsidRPr="00DD770E">
              <w:rPr>
                <w:rFonts w:ascii="Times New Roman" w:hAnsi="Times New Roman" w:cs="Times New Roman"/>
                <w:color w:val="auto"/>
                <w:sz w:val="22"/>
                <w:szCs w:val="22"/>
                <w:lang w:eastAsia="en-US"/>
              </w:rPr>
              <w:t>5.</w:t>
            </w:r>
          </w:p>
        </w:tc>
        <w:tc>
          <w:tcPr>
            <w:tcW w:w="2083" w:type="pct"/>
            <w:tcBorders>
              <w:top w:val="single" w:sz="4" w:space="0" w:color="auto"/>
              <w:left w:val="single" w:sz="4" w:space="0" w:color="auto"/>
              <w:bottom w:val="single" w:sz="4" w:space="0" w:color="auto"/>
              <w:right w:val="single" w:sz="4" w:space="0" w:color="auto"/>
            </w:tcBorders>
            <w:hideMark/>
          </w:tcPr>
          <w:p w:rsidR="00987A49" w:rsidRPr="00DD770E" w:rsidRDefault="00987A49" w:rsidP="00DD770E">
            <w:pPr>
              <w:rPr>
                <w:rFonts w:ascii="Times New Roman" w:hAnsi="Times New Roman" w:cs="Times New Roman"/>
                <w:color w:val="auto"/>
                <w:sz w:val="22"/>
                <w:szCs w:val="22"/>
                <w:lang w:eastAsia="en-US"/>
              </w:rPr>
            </w:pPr>
            <w:r w:rsidRPr="00DD770E">
              <w:rPr>
                <w:rFonts w:ascii="Times New Roman" w:hAnsi="Times New Roman" w:cs="Times New Roman"/>
                <w:color w:val="auto"/>
                <w:sz w:val="22"/>
                <w:szCs w:val="22"/>
                <w:lang w:eastAsia="en-US"/>
              </w:rPr>
              <w:t>Иностранный язык (англ.)</w:t>
            </w:r>
          </w:p>
        </w:tc>
        <w:tc>
          <w:tcPr>
            <w:tcW w:w="903" w:type="pct"/>
            <w:tcBorders>
              <w:top w:val="single" w:sz="4" w:space="0" w:color="auto"/>
              <w:left w:val="single" w:sz="4" w:space="0" w:color="auto"/>
              <w:bottom w:val="single" w:sz="4" w:space="0" w:color="auto"/>
              <w:right w:val="single" w:sz="4" w:space="0" w:color="auto"/>
            </w:tcBorders>
          </w:tcPr>
          <w:p w:rsidR="00987A49" w:rsidRPr="00DD770E" w:rsidRDefault="00987A49" w:rsidP="00DD770E">
            <w:pPr>
              <w:jc w:val="center"/>
              <w:rPr>
                <w:rFonts w:ascii="Times New Roman" w:hAnsi="Times New Roman" w:cs="Times New Roman"/>
                <w:color w:val="auto"/>
                <w:sz w:val="22"/>
                <w:szCs w:val="22"/>
                <w:lang w:eastAsia="en-US"/>
              </w:rPr>
            </w:pPr>
          </w:p>
        </w:tc>
        <w:tc>
          <w:tcPr>
            <w:tcW w:w="903" w:type="pct"/>
            <w:tcBorders>
              <w:top w:val="single" w:sz="4" w:space="0" w:color="auto"/>
              <w:left w:val="single" w:sz="4" w:space="0" w:color="auto"/>
              <w:bottom w:val="single" w:sz="4" w:space="0" w:color="auto"/>
              <w:right w:val="single" w:sz="4" w:space="0" w:color="auto"/>
            </w:tcBorders>
          </w:tcPr>
          <w:p w:rsidR="00987A49" w:rsidRPr="00DD770E" w:rsidRDefault="00987A49" w:rsidP="00DD770E">
            <w:pPr>
              <w:jc w:val="center"/>
              <w:rPr>
                <w:rFonts w:ascii="Times New Roman" w:hAnsi="Times New Roman" w:cs="Times New Roman"/>
                <w:color w:val="auto"/>
                <w:sz w:val="22"/>
                <w:szCs w:val="22"/>
                <w:lang w:eastAsia="en-US"/>
              </w:rPr>
            </w:pPr>
          </w:p>
        </w:tc>
        <w:tc>
          <w:tcPr>
            <w:tcW w:w="833" w:type="pct"/>
            <w:tcBorders>
              <w:top w:val="single" w:sz="4" w:space="0" w:color="auto"/>
              <w:left w:val="single" w:sz="4" w:space="0" w:color="auto"/>
              <w:bottom w:val="single" w:sz="4" w:space="0" w:color="auto"/>
              <w:right w:val="single" w:sz="4" w:space="0" w:color="auto"/>
            </w:tcBorders>
          </w:tcPr>
          <w:p w:rsidR="00987A49" w:rsidRPr="00DD770E" w:rsidRDefault="00987A49" w:rsidP="00DD770E">
            <w:pPr>
              <w:jc w:val="center"/>
              <w:rPr>
                <w:rFonts w:ascii="Times New Roman" w:hAnsi="Times New Roman" w:cs="Times New Roman"/>
                <w:color w:val="auto"/>
                <w:sz w:val="22"/>
                <w:szCs w:val="22"/>
                <w:lang w:eastAsia="en-US"/>
              </w:rPr>
            </w:pPr>
          </w:p>
        </w:tc>
      </w:tr>
      <w:tr w:rsidR="00A309EE" w:rsidRPr="00DD770E" w:rsidTr="00A309EE">
        <w:trPr>
          <w:trHeight w:val="251"/>
        </w:trPr>
        <w:tc>
          <w:tcPr>
            <w:tcW w:w="278" w:type="pct"/>
            <w:tcBorders>
              <w:top w:val="single" w:sz="4" w:space="0" w:color="auto"/>
              <w:left w:val="single" w:sz="4" w:space="0" w:color="auto"/>
              <w:bottom w:val="single" w:sz="4" w:space="0" w:color="auto"/>
              <w:right w:val="single" w:sz="4" w:space="0" w:color="auto"/>
            </w:tcBorders>
            <w:hideMark/>
          </w:tcPr>
          <w:p w:rsidR="00987A49" w:rsidRPr="00DD770E" w:rsidRDefault="00987A49" w:rsidP="00DD770E">
            <w:pPr>
              <w:rPr>
                <w:rFonts w:ascii="Times New Roman" w:hAnsi="Times New Roman" w:cs="Times New Roman"/>
                <w:color w:val="auto"/>
                <w:sz w:val="22"/>
                <w:szCs w:val="22"/>
                <w:lang w:eastAsia="en-US"/>
              </w:rPr>
            </w:pPr>
            <w:r w:rsidRPr="00DD770E">
              <w:rPr>
                <w:rFonts w:ascii="Times New Roman" w:hAnsi="Times New Roman" w:cs="Times New Roman"/>
                <w:color w:val="auto"/>
                <w:sz w:val="22"/>
                <w:szCs w:val="22"/>
                <w:lang w:eastAsia="en-US"/>
              </w:rPr>
              <w:t>6.</w:t>
            </w:r>
          </w:p>
        </w:tc>
        <w:tc>
          <w:tcPr>
            <w:tcW w:w="2083" w:type="pct"/>
            <w:tcBorders>
              <w:top w:val="single" w:sz="4" w:space="0" w:color="auto"/>
              <w:left w:val="single" w:sz="4" w:space="0" w:color="auto"/>
              <w:bottom w:val="single" w:sz="4" w:space="0" w:color="auto"/>
              <w:right w:val="single" w:sz="4" w:space="0" w:color="auto"/>
            </w:tcBorders>
            <w:hideMark/>
          </w:tcPr>
          <w:p w:rsidR="00987A49" w:rsidRPr="00DD770E" w:rsidRDefault="00987A49" w:rsidP="00DD770E">
            <w:pPr>
              <w:rPr>
                <w:rFonts w:ascii="Times New Roman" w:hAnsi="Times New Roman" w:cs="Times New Roman"/>
                <w:color w:val="auto"/>
                <w:sz w:val="22"/>
                <w:szCs w:val="22"/>
                <w:lang w:eastAsia="en-US"/>
              </w:rPr>
            </w:pPr>
            <w:r w:rsidRPr="00DD770E">
              <w:rPr>
                <w:rFonts w:ascii="Times New Roman" w:hAnsi="Times New Roman" w:cs="Times New Roman"/>
                <w:color w:val="auto"/>
                <w:sz w:val="22"/>
                <w:szCs w:val="22"/>
                <w:lang w:eastAsia="en-US"/>
              </w:rPr>
              <w:t>История России. Всеобщая история</w:t>
            </w:r>
          </w:p>
        </w:tc>
        <w:tc>
          <w:tcPr>
            <w:tcW w:w="903" w:type="pct"/>
            <w:tcBorders>
              <w:top w:val="single" w:sz="4" w:space="0" w:color="auto"/>
              <w:left w:val="single" w:sz="4" w:space="0" w:color="auto"/>
              <w:bottom w:val="single" w:sz="4" w:space="0" w:color="auto"/>
              <w:right w:val="single" w:sz="4" w:space="0" w:color="auto"/>
            </w:tcBorders>
          </w:tcPr>
          <w:p w:rsidR="00987A49" w:rsidRPr="00DD770E" w:rsidRDefault="00987A49" w:rsidP="00DD770E">
            <w:pPr>
              <w:jc w:val="center"/>
              <w:rPr>
                <w:rFonts w:ascii="Times New Roman" w:hAnsi="Times New Roman" w:cs="Times New Roman"/>
                <w:color w:val="auto"/>
                <w:sz w:val="22"/>
                <w:szCs w:val="22"/>
                <w:lang w:eastAsia="en-US"/>
              </w:rPr>
            </w:pPr>
          </w:p>
        </w:tc>
        <w:tc>
          <w:tcPr>
            <w:tcW w:w="903" w:type="pct"/>
            <w:tcBorders>
              <w:top w:val="single" w:sz="4" w:space="0" w:color="auto"/>
              <w:left w:val="single" w:sz="4" w:space="0" w:color="auto"/>
              <w:bottom w:val="single" w:sz="4" w:space="0" w:color="auto"/>
              <w:right w:val="single" w:sz="4" w:space="0" w:color="auto"/>
            </w:tcBorders>
          </w:tcPr>
          <w:p w:rsidR="00987A49" w:rsidRPr="00DD770E" w:rsidRDefault="00987A49" w:rsidP="00DD770E">
            <w:pPr>
              <w:jc w:val="center"/>
              <w:rPr>
                <w:rFonts w:ascii="Times New Roman" w:hAnsi="Times New Roman" w:cs="Times New Roman"/>
                <w:color w:val="auto"/>
                <w:sz w:val="22"/>
                <w:szCs w:val="22"/>
                <w:lang w:eastAsia="en-US"/>
              </w:rPr>
            </w:pPr>
          </w:p>
        </w:tc>
        <w:tc>
          <w:tcPr>
            <w:tcW w:w="833" w:type="pct"/>
            <w:tcBorders>
              <w:top w:val="single" w:sz="4" w:space="0" w:color="auto"/>
              <w:left w:val="single" w:sz="4" w:space="0" w:color="auto"/>
              <w:bottom w:val="single" w:sz="4" w:space="0" w:color="auto"/>
              <w:right w:val="single" w:sz="4" w:space="0" w:color="auto"/>
            </w:tcBorders>
          </w:tcPr>
          <w:p w:rsidR="00987A49" w:rsidRPr="00DD770E" w:rsidRDefault="00987A49" w:rsidP="00DD770E">
            <w:pPr>
              <w:jc w:val="center"/>
              <w:rPr>
                <w:rFonts w:ascii="Times New Roman" w:hAnsi="Times New Roman" w:cs="Times New Roman"/>
                <w:color w:val="auto"/>
                <w:sz w:val="22"/>
                <w:szCs w:val="22"/>
                <w:lang w:eastAsia="en-US"/>
              </w:rPr>
            </w:pPr>
          </w:p>
        </w:tc>
      </w:tr>
      <w:tr w:rsidR="00A309EE" w:rsidRPr="00DD770E" w:rsidTr="00A309EE">
        <w:trPr>
          <w:trHeight w:val="251"/>
        </w:trPr>
        <w:tc>
          <w:tcPr>
            <w:tcW w:w="278" w:type="pct"/>
            <w:tcBorders>
              <w:top w:val="single" w:sz="4" w:space="0" w:color="auto"/>
              <w:left w:val="single" w:sz="4" w:space="0" w:color="auto"/>
              <w:bottom w:val="single" w:sz="4" w:space="0" w:color="auto"/>
              <w:right w:val="single" w:sz="4" w:space="0" w:color="auto"/>
            </w:tcBorders>
            <w:hideMark/>
          </w:tcPr>
          <w:p w:rsidR="00987A49" w:rsidRPr="00DD770E" w:rsidRDefault="00987A49" w:rsidP="00DD770E">
            <w:pPr>
              <w:rPr>
                <w:rFonts w:ascii="Times New Roman" w:hAnsi="Times New Roman" w:cs="Times New Roman"/>
                <w:color w:val="auto"/>
                <w:sz w:val="22"/>
                <w:szCs w:val="22"/>
                <w:lang w:eastAsia="en-US"/>
              </w:rPr>
            </w:pPr>
            <w:r w:rsidRPr="00DD770E">
              <w:rPr>
                <w:rFonts w:ascii="Times New Roman" w:hAnsi="Times New Roman" w:cs="Times New Roman"/>
                <w:color w:val="auto"/>
                <w:sz w:val="22"/>
                <w:szCs w:val="22"/>
                <w:lang w:eastAsia="en-US"/>
              </w:rPr>
              <w:t>7.</w:t>
            </w:r>
          </w:p>
        </w:tc>
        <w:tc>
          <w:tcPr>
            <w:tcW w:w="2083" w:type="pct"/>
            <w:tcBorders>
              <w:top w:val="single" w:sz="4" w:space="0" w:color="auto"/>
              <w:left w:val="single" w:sz="4" w:space="0" w:color="auto"/>
              <w:bottom w:val="single" w:sz="4" w:space="0" w:color="auto"/>
              <w:right w:val="single" w:sz="4" w:space="0" w:color="auto"/>
            </w:tcBorders>
            <w:hideMark/>
          </w:tcPr>
          <w:p w:rsidR="00987A49" w:rsidRPr="00DD770E" w:rsidRDefault="00987A49" w:rsidP="00DD770E">
            <w:pPr>
              <w:rPr>
                <w:rFonts w:ascii="Times New Roman" w:hAnsi="Times New Roman" w:cs="Times New Roman"/>
                <w:color w:val="auto"/>
                <w:sz w:val="22"/>
                <w:szCs w:val="22"/>
                <w:lang w:eastAsia="en-US"/>
              </w:rPr>
            </w:pPr>
            <w:r w:rsidRPr="00DD770E">
              <w:rPr>
                <w:rFonts w:ascii="Times New Roman" w:hAnsi="Times New Roman" w:cs="Times New Roman"/>
                <w:color w:val="auto"/>
                <w:sz w:val="22"/>
                <w:szCs w:val="22"/>
                <w:lang w:eastAsia="en-US"/>
              </w:rPr>
              <w:t>Обществознание</w:t>
            </w:r>
          </w:p>
        </w:tc>
        <w:tc>
          <w:tcPr>
            <w:tcW w:w="903" w:type="pct"/>
            <w:tcBorders>
              <w:top w:val="single" w:sz="4" w:space="0" w:color="auto"/>
              <w:left w:val="single" w:sz="4" w:space="0" w:color="auto"/>
              <w:bottom w:val="single" w:sz="4" w:space="0" w:color="auto"/>
              <w:right w:val="single" w:sz="4" w:space="0" w:color="auto"/>
            </w:tcBorders>
          </w:tcPr>
          <w:p w:rsidR="00987A49" w:rsidRPr="00DD770E" w:rsidRDefault="00987A49" w:rsidP="00DD770E">
            <w:pPr>
              <w:jc w:val="center"/>
              <w:rPr>
                <w:rFonts w:ascii="Times New Roman" w:hAnsi="Times New Roman" w:cs="Times New Roman"/>
                <w:color w:val="auto"/>
                <w:sz w:val="22"/>
                <w:szCs w:val="22"/>
                <w:lang w:eastAsia="en-US"/>
              </w:rPr>
            </w:pPr>
          </w:p>
        </w:tc>
        <w:tc>
          <w:tcPr>
            <w:tcW w:w="903" w:type="pct"/>
            <w:tcBorders>
              <w:top w:val="single" w:sz="4" w:space="0" w:color="auto"/>
              <w:left w:val="single" w:sz="4" w:space="0" w:color="auto"/>
              <w:bottom w:val="single" w:sz="4" w:space="0" w:color="auto"/>
              <w:right w:val="single" w:sz="4" w:space="0" w:color="auto"/>
            </w:tcBorders>
          </w:tcPr>
          <w:p w:rsidR="00987A49" w:rsidRPr="00DD770E" w:rsidRDefault="00987A49" w:rsidP="00DD770E">
            <w:pPr>
              <w:jc w:val="center"/>
              <w:rPr>
                <w:rFonts w:ascii="Times New Roman" w:hAnsi="Times New Roman" w:cs="Times New Roman"/>
                <w:color w:val="auto"/>
                <w:sz w:val="22"/>
                <w:szCs w:val="22"/>
                <w:lang w:eastAsia="en-US"/>
              </w:rPr>
            </w:pPr>
          </w:p>
        </w:tc>
        <w:tc>
          <w:tcPr>
            <w:tcW w:w="833" w:type="pct"/>
            <w:tcBorders>
              <w:top w:val="single" w:sz="4" w:space="0" w:color="auto"/>
              <w:left w:val="single" w:sz="4" w:space="0" w:color="auto"/>
              <w:bottom w:val="single" w:sz="4" w:space="0" w:color="auto"/>
              <w:right w:val="single" w:sz="4" w:space="0" w:color="auto"/>
            </w:tcBorders>
          </w:tcPr>
          <w:p w:rsidR="00987A49" w:rsidRPr="00DD770E" w:rsidRDefault="00987A49" w:rsidP="00DD770E">
            <w:pPr>
              <w:jc w:val="center"/>
              <w:rPr>
                <w:rFonts w:ascii="Times New Roman" w:hAnsi="Times New Roman" w:cs="Times New Roman"/>
                <w:color w:val="auto"/>
                <w:sz w:val="22"/>
                <w:szCs w:val="22"/>
                <w:lang w:eastAsia="en-US"/>
              </w:rPr>
            </w:pPr>
          </w:p>
        </w:tc>
      </w:tr>
      <w:tr w:rsidR="00A309EE" w:rsidRPr="00DD770E" w:rsidTr="00A309EE">
        <w:trPr>
          <w:trHeight w:val="251"/>
        </w:trPr>
        <w:tc>
          <w:tcPr>
            <w:tcW w:w="278" w:type="pct"/>
            <w:tcBorders>
              <w:top w:val="single" w:sz="4" w:space="0" w:color="auto"/>
              <w:left w:val="single" w:sz="4" w:space="0" w:color="auto"/>
              <w:bottom w:val="single" w:sz="4" w:space="0" w:color="auto"/>
              <w:right w:val="single" w:sz="4" w:space="0" w:color="auto"/>
            </w:tcBorders>
            <w:hideMark/>
          </w:tcPr>
          <w:p w:rsidR="00987A49" w:rsidRPr="00DD770E" w:rsidRDefault="00987A49" w:rsidP="00DD770E">
            <w:pPr>
              <w:rPr>
                <w:rFonts w:ascii="Times New Roman" w:hAnsi="Times New Roman" w:cs="Times New Roman"/>
                <w:color w:val="auto"/>
                <w:sz w:val="22"/>
                <w:szCs w:val="22"/>
                <w:lang w:eastAsia="en-US"/>
              </w:rPr>
            </w:pPr>
            <w:r w:rsidRPr="00DD770E">
              <w:rPr>
                <w:rFonts w:ascii="Times New Roman" w:hAnsi="Times New Roman" w:cs="Times New Roman"/>
                <w:color w:val="auto"/>
                <w:sz w:val="22"/>
                <w:szCs w:val="22"/>
                <w:lang w:eastAsia="en-US"/>
              </w:rPr>
              <w:t>8.</w:t>
            </w:r>
          </w:p>
        </w:tc>
        <w:tc>
          <w:tcPr>
            <w:tcW w:w="2083" w:type="pct"/>
            <w:tcBorders>
              <w:top w:val="single" w:sz="4" w:space="0" w:color="auto"/>
              <w:left w:val="single" w:sz="4" w:space="0" w:color="auto"/>
              <w:bottom w:val="single" w:sz="4" w:space="0" w:color="auto"/>
              <w:right w:val="single" w:sz="4" w:space="0" w:color="auto"/>
            </w:tcBorders>
            <w:hideMark/>
          </w:tcPr>
          <w:p w:rsidR="00987A49" w:rsidRPr="00DD770E" w:rsidRDefault="00987A49" w:rsidP="00DD770E">
            <w:pPr>
              <w:rPr>
                <w:rFonts w:ascii="Times New Roman" w:hAnsi="Times New Roman" w:cs="Times New Roman"/>
                <w:color w:val="auto"/>
                <w:sz w:val="22"/>
                <w:szCs w:val="22"/>
                <w:lang w:eastAsia="en-US"/>
              </w:rPr>
            </w:pPr>
            <w:r w:rsidRPr="00DD770E">
              <w:rPr>
                <w:rFonts w:ascii="Times New Roman" w:hAnsi="Times New Roman" w:cs="Times New Roman"/>
                <w:color w:val="auto"/>
                <w:sz w:val="22"/>
                <w:szCs w:val="22"/>
                <w:lang w:eastAsia="en-US"/>
              </w:rPr>
              <w:t>География</w:t>
            </w:r>
          </w:p>
        </w:tc>
        <w:tc>
          <w:tcPr>
            <w:tcW w:w="903" w:type="pct"/>
            <w:tcBorders>
              <w:top w:val="single" w:sz="4" w:space="0" w:color="auto"/>
              <w:left w:val="single" w:sz="4" w:space="0" w:color="auto"/>
              <w:bottom w:val="single" w:sz="4" w:space="0" w:color="auto"/>
              <w:right w:val="single" w:sz="4" w:space="0" w:color="auto"/>
            </w:tcBorders>
          </w:tcPr>
          <w:p w:rsidR="00987A49" w:rsidRPr="00DD770E" w:rsidRDefault="00987A49" w:rsidP="00DD770E">
            <w:pPr>
              <w:jc w:val="center"/>
              <w:rPr>
                <w:rFonts w:ascii="Times New Roman" w:hAnsi="Times New Roman" w:cs="Times New Roman"/>
                <w:color w:val="auto"/>
                <w:sz w:val="22"/>
                <w:szCs w:val="22"/>
                <w:lang w:eastAsia="en-US"/>
              </w:rPr>
            </w:pPr>
          </w:p>
        </w:tc>
        <w:tc>
          <w:tcPr>
            <w:tcW w:w="903" w:type="pct"/>
            <w:tcBorders>
              <w:top w:val="single" w:sz="4" w:space="0" w:color="auto"/>
              <w:left w:val="single" w:sz="4" w:space="0" w:color="auto"/>
              <w:bottom w:val="single" w:sz="4" w:space="0" w:color="auto"/>
              <w:right w:val="single" w:sz="4" w:space="0" w:color="auto"/>
            </w:tcBorders>
          </w:tcPr>
          <w:p w:rsidR="00987A49" w:rsidRPr="00DD770E" w:rsidRDefault="00987A49" w:rsidP="00DD770E">
            <w:pPr>
              <w:jc w:val="center"/>
              <w:rPr>
                <w:rFonts w:ascii="Times New Roman" w:hAnsi="Times New Roman" w:cs="Times New Roman"/>
                <w:color w:val="auto"/>
                <w:sz w:val="22"/>
                <w:szCs w:val="22"/>
                <w:lang w:eastAsia="en-US"/>
              </w:rPr>
            </w:pPr>
          </w:p>
        </w:tc>
        <w:tc>
          <w:tcPr>
            <w:tcW w:w="833" w:type="pct"/>
            <w:tcBorders>
              <w:top w:val="single" w:sz="4" w:space="0" w:color="auto"/>
              <w:left w:val="single" w:sz="4" w:space="0" w:color="auto"/>
              <w:bottom w:val="single" w:sz="4" w:space="0" w:color="auto"/>
              <w:right w:val="single" w:sz="4" w:space="0" w:color="auto"/>
            </w:tcBorders>
          </w:tcPr>
          <w:p w:rsidR="00987A49" w:rsidRPr="00DD770E" w:rsidRDefault="00987A49" w:rsidP="00DD770E">
            <w:pPr>
              <w:jc w:val="center"/>
              <w:rPr>
                <w:rFonts w:ascii="Times New Roman" w:hAnsi="Times New Roman" w:cs="Times New Roman"/>
                <w:color w:val="auto"/>
                <w:sz w:val="22"/>
                <w:szCs w:val="22"/>
                <w:lang w:eastAsia="en-US"/>
              </w:rPr>
            </w:pPr>
          </w:p>
        </w:tc>
      </w:tr>
      <w:tr w:rsidR="00A309EE" w:rsidRPr="00DD770E" w:rsidTr="00A309EE">
        <w:trPr>
          <w:trHeight w:val="251"/>
        </w:trPr>
        <w:tc>
          <w:tcPr>
            <w:tcW w:w="278" w:type="pct"/>
            <w:tcBorders>
              <w:top w:val="single" w:sz="4" w:space="0" w:color="auto"/>
              <w:left w:val="single" w:sz="4" w:space="0" w:color="auto"/>
              <w:bottom w:val="single" w:sz="4" w:space="0" w:color="auto"/>
              <w:right w:val="single" w:sz="4" w:space="0" w:color="auto"/>
            </w:tcBorders>
            <w:hideMark/>
          </w:tcPr>
          <w:p w:rsidR="00987A49" w:rsidRPr="00DD770E" w:rsidRDefault="00987A49" w:rsidP="00DD770E">
            <w:pPr>
              <w:rPr>
                <w:rFonts w:ascii="Times New Roman" w:hAnsi="Times New Roman" w:cs="Times New Roman"/>
                <w:color w:val="auto"/>
                <w:sz w:val="22"/>
                <w:szCs w:val="22"/>
                <w:lang w:eastAsia="en-US"/>
              </w:rPr>
            </w:pPr>
            <w:r w:rsidRPr="00DD770E">
              <w:rPr>
                <w:rFonts w:ascii="Times New Roman" w:hAnsi="Times New Roman" w:cs="Times New Roman"/>
                <w:color w:val="auto"/>
                <w:sz w:val="22"/>
                <w:szCs w:val="22"/>
                <w:lang w:eastAsia="en-US"/>
              </w:rPr>
              <w:t>9.</w:t>
            </w:r>
          </w:p>
        </w:tc>
        <w:tc>
          <w:tcPr>
            <w:tcW w:w="2083" w:type="pct"/>
            <w:tcBorders>
              <w:top w:val="single" w:sz="4" w:space="0" w:color="auto"/>
              <w:left w:val="single" w:sz="4" w:space="0" w:color="auto"/>
              <w:bottom w:val="single" w:sz="4" w:space="0" w:color="auto"/>
              <w:right w:val="single" w:sz="4" w:space="0" w:color="auto"/>
            </w:tcBorders>
            <w:hideMark/>
          </w:tcPr>
          <w:p w:rsidR="00987A49" w:rsidRPr="00DD770E" w:rsidRDefault="00987A49" w:rsidP="00DD770E">
            <w:pPr>
              <w:rPr>
                <w:rFonts w:ascii="Times New Roman" w:hAnsi="Times New Roman" w:cs="Times New Roman"/>
                <w:color w:val="auto"/>
                <w:sz w:val="22"/>
                <w:szCs w:val="22"/>
                <w:lang w:eastAsia="en-US"/>
              </w:rPr>
            </w:pPr>
            <w:r w:rsidRPr="00DD770E">
              <w:rPr>
                <w:rFonts w:ascii="Times New Roman" w:hAnsi="Times New Roman" w:cs="Times New Roman"/>
                <w:color w:val="auto"/>
                <w:sz w:val="22"/>
                <w:szCs w:val="22"/>
                <w:lang w:eastAsia="en-US"/>
              </w:rPr>
              <w:t>Алгебра</w:t>
            </w:r>
          </w:p>
        </w:tc>
        <w:tc>
          <w:tcPr>
            <w:tcW w:w="903" w:type="pct"/>
            <w:tcBorders>
              <w:top w:val="single" w:sz="4" w:space="0" w:color="auto"/>
              <w:left w:val="single" w:sz="4" w:space="0" w:color="auto"/>
              <w:bottom w:val="single" w:sz="4" w:space="0" w:color="auto"/>
              <w:right w:val="single" w:sz="4" w:space="0" w:color="auto"/>
            </w:tcBorders>
          </w:tcPr>
          <w:p w:rsidR="00987A49" w:rsidRPr="00DD770E" w:rsidRDefault="00987A49" w:rsidP="00DD770E">
            <w:pPr>
              <w:jc w:val="center"/>
              <w:rPr>
                <w:rFonts w:ascii="Times New Roman" w:hAnsi="Times New Roman" w:cs="Times New Roman"/>
                <w:color w:val="auto"/>
                <w:sz w:val="22"/>
                <w:szCs w:val="22"/>
                <w:lang w:eastAsia="en-US"/>
              </w:rPr>
            </w:pPr>
          </w:p>
        </w:tc>
        <w:tc>
          <w:tcPr>
            <w:tcW w:w="903" w:type="pct"/>
            <w:tcBorders>
              <w:top w:val="single" w:sz="4" w:space="0" w:color="auto"/>
              <w:left w:val="single" w:sz="4" w:space="0" w:color="auto"/>
              <w:bottom w:val="single" w:sz="4" w:space="0" w:color="auto"/>
              <w:right w:val="single" w:sz="4" w:space="0" w:color="auto"/>
            </w:tcBorders>
          </w:tcPr>
          <w:p w:rsidR="00987A49" w:rsidRPr="00DD770E" w:rsidRDefault="00987A49" w:rsidP="00DD770E">
            <w:pPr>
              <w:jc w:val="center"/>
              <w:rPr>
                <w:rFonts w:ascii="Times New Roman" w:hAnsi="Times New Roman" w:cs="Times New Roman"/>
                <w:color w:val="auto"/>
                <w:sz w:val="22"/>
                <w:szCs w:val="22"/>
                <w:lang w:eastAsia="en-US"/>
              </w:rPr>
            </w:pPr>
          </w:p>
        </w:tc>
        <w:tc>
          <w:tcPr>
            <w:tcW w:w="833" w:type="pct"/>
            <w:tcBorders>
              <w:top w:val="single" w:sz="4" w:space="0" w:color="auto"/>
              <w:left w:val="single" w:sz="4" w:space="0" w:color="auto"/>
              <w:bottom w:val="single" w:sz="4" w:space="0" w:color="auto"/>
              <w:right w:val="single" w:sz="4" w:space="0" w:color="auto"/>
            </w:tcBorders>
          </w:tcPr>
          <w:p w:rsidR="00987A49" w:rsidRPr="00DD770E" w:rsidRDefault="00987A49" w:rsidP="00DD770E">
            <w:pPr>
              <w:jc w:val="center"/>
              <w:rPr>
                <w:rFonts w:ascii="Times New Roman" w:hAnsi="Times New Roman" w:cs="Times New Roman"/>
                <w:color w:val="auto"/>
                <w:sz w:val="22"/>
                <w:szCs w:val="22"/>
                <w:lang w:eastAsia="en-US"/>
              </w:rPr>
            </w:pPr>
          </w:p>
        </w:tc>
      </w:tr>
      <w:tr w:rsidR="00A309EE" w:rsidRPr="00DD770E" w:rsidTr="00A309EE">
        <w:trPr>
          <w:trHeight w:val="251"/>
        </w:trPr>
        <w:tc>
          <w:tcPr>
            <w:tcW w:w="278" w:type="pct"/>
            <w:tcBorders>
              <w:top w:val="single" w:sz="4" w:space="0" w:color="auto"/>
              <w:left w:val="single" w:sz="4" w:space="0" w:color="auto"/>
              <w:bottom w:val="single" w:sz="4" w:space="0" w:color="auto"/>
              <w:right w:val="single" w:sz="4" w:space="0" w:color="auto"/>
            </w:tcBorders>
            <w:hideMark/>
          </w:tcPr>
          <w:p w:rsidR="00987A49" w:rsidRPr="00DD770E" w:rsidRDefault="00987A49" w:rsidP="00DD770E">
            <w:pPr>
              <w:rPr>
                <w:rFonts w:ascii="Times New Roman" w:hAnsi="Times New Roman" w:cs="Times New Roman"/>
                <w:color w:val="auto"/>
                <w:sz w:val="22"/>
                <w:szCs w:val="22"/>
                <w:lang w:eastAsia="en-US"/>
              </w:rPr>
            </w:pPr>
            <w:r w:rsidRPr="00DD770E">
              <w:rPr>
                <w:rFonts w:ascii="Times New Roman" w:hAnsi="Times New Roman" w:cs="Times New Roman"/>
                <w:color w:val="auto"/>
                <w:sz w:val="22"/>
                <w:szCs w:val="22"/>
                <w:lang w:eastAsia="en-US"/>
              </w:rPr>
              <w:t>10.</w:t>
            </w:r>
          </w:p>
        </w:tc>
        <w:tc>
          <w:tcPr>
            <w:tcW w:w="2083" w:type="pct"/>
            <w:tcBorders>
              <w:top w:val="single" w:sz="4" w:space="0" w:color="auto"/>
              <w:left w:val="single" w:sz="4" w:space="0" w:color="auto"/>
              <w:bottom w:val="single" w:sz="4" w:space="0" w:color="auto"/>
              <w:right w:val="single" w:sz="4" w:space="0" w:color="auto"/>
            </w:tcBorders>
            <w:hideMark/>
          </w:tcPr>
          <w:p w:rsidR="00987A49" w:rsidRPr="00DD770E" w:rsidRDefault="00987A49" w:rsidP="00DD770E">
            <w:pPr>
              <w:rPr>
                <w:rFonts w:ascii="Times New Roman" w:hAnsi="Times New Roman" w:cs="Times New Roman"/>
                <w:color w:val="auto"/>
                <w:sz w:val="22"/>
                <w:szCs w:val="22"/>
                <w:lang w:eastAsia="en-US"/>
              </w:rPr>
            </w:pPr>
            <w:r w:rsidRPr="00DD770E">
              <w:rPr>
                <w:rFonts w:ascii="Times New Roman" w:hAnsi="Times New Roman" w:cs="Times New Roman"/>
                <w:color w:val="auto"/>
                <w:sz w:val="22"/>
                <w:szCs w:val="22"/>
                <w:lang w:eastAsia="en-US"/>
              </w:rPr>
              <w:t>Геометрия</w:t>
            </w:r>
          </w:p>
        </w:tc>
        <w:tc>
          <w:tcPr>
            <w:tcW w:w="903" w:type="pct"/>
            <w:tcBorders>
              <w:top w:val="single" w:sz="4" w:space="0" w:color="auto"/>
              <w:left w:val="single" w:sz="4" w:space="0" w:color="auto"/>
              <w:bottom w:val="single" w:sz="4" w:space="0" w:color="auto"/>
              <w:right w:val="single" w:sz="4" w:space="0" w:color="auto"/>
            </w:tcBorders>
          </w:tcPr>
          <w:p w:rsidR="00987A49" w:rsidRPr="00DD770E" w:rsidRDefault="00987A49" w:rsidP="00DD770E">
            <w:pPr>
              <w:jc w:val="center"/>
              <w:rPr>
                <w:rFonts w:ascii="Times New Roman" w:hAnsi="Times New Roman" w:cs="Times New Roman"/>
                <w:color w:val="auto"/>
                <w:sz w:val="22"/>
                <w:szCs w:val="22"/>
                <w:lang w:eastAsia="en-US"/>
              </w:rPr>
            </w:pPr>
          </w:p>
        </w:tc>
        <w:tc>
          <w:tcPr>
            <w:tcW w:w="903" w:type="pct"/>
            <w:tcBorders>
              <w:top w:val="single" w:sz="4" w:space="0" w:color="auto"/>
              <w:left w:val="single" w:sz="4" w:space="0" w:color="auto"/>
              <w:bottom w:val="single" w:sz="4" w:space="0" w:color="auto"/>
              <w:right w:val="single" w:sz="4" w:space="0" w:color="auto"/>
            </w:tcBorders>
          </w:tcPr>
          <w:p w:rsidR="00987A49" w:rsidRPr="00DD770E" w:rsidRDefault="00987A49" w:rsidP="00DD770E">
            <w:pPr>
              <w:jc w:val="center"/>
              <w:rPr>
                <w:rFonts w:ascii="Times New Roman" w:hAnsi="Times New Roman" w:cs="Times New Roman"/>
                <w:color w:val="auto"/>
                <w:sz w:val="22"/>
                <w:szCs w:val="22"/>
                <w:lang w:eastAsia="en-US"/>
              </w:rPr>
            </w:pPr>
          </w:p>
        </w:tc>
        <w:tc>
          <w:tcPr>
            <w:tcW w:w="833" w:type="pct"/>
            <w:tcBorders>
              <w:top w:val="single" w:sz="4" w:space="0" w:color="auto"/>
              <w:left w:val="single" w:sz="4" w:space="0" w:color="auto"/>
              <w:bottom w:val="single" w:sz="4" w:space="0" w:color="auto"/>
              <w:right w:val="single" w:sz="4" w:space="0" w:color="auto"/>
            </w:tcBorders>
          </w:tcPr>
          <w:p w:rsidR="00987A49" w:rsidRPr="00DD770E" w:rsidRDefault="00987A49" w:rsidP="00DD770E">
            <w:pPr>
              <w:jc w:val="center"/>
              <w:rPr>
                <w:rFonts w:ascii="Times New Roman" w:hAnsi="Times New Roman" w:cs="Times New Roman"/>
                <w:color w:val="auto"/>
                <w:sz w:val="22"/>
                <w:szCs w:val="22"/>
                <w:lang w:eastAsia="en-US"/>
              </w:rPr>
            </w:pPr>
          </w:p>
        </w:tc>
      </w:tr>
      <w:tr w:rsidR="00A309EE" w:rsidRPr="00DD770E" w:rsidTr="00A309EE">
        <w:trPr>
          <w:trHeight w:val="251"/>
        </w:trPr>
        <w:tc>
          <w:tcPr>
            <w:tcW w:w="278" w:type="pct"/>
            <w:tcBorders>
              <w:top w:val="single" w:sz="4" w:space="0" w:color="auto"/>
              <w:left w:val="single" w:sz="4" w:space="0" w:color="auto"/>
              <w:bottom w:val="single" w:sz="4" w:space="0" w:color="auto"/>
              <w:right w:val="single" w:sz="4" w:space="0" w:color="auto"/>
            </w:tcBorders>
            <w:hideMark/>
          </w:tcPr>
          <w:p w:rsidR="00987A49" w:rsidRPr="00DD770E" w:rsidRDefault="00987A49" w:rsidP="00DD770E">
            <w:pPr>
              <w:rPr>
                <w:rFonts w:ascii="Times New Roman" w:hAnsi="Times New Roman" w:cs="Times New Roman"/>
                <w:color w:val="auto"/>
                <w:sz w:val="22"/>
                <w:szCs w:val="22"/>
                <w:lang w:eastAsia="en-US"/>
              </w:rPr>
            </w:pPr>
            <w:r w:rsidRPr="00DD770E">
              <w:rPr>
                <w:rFonts w:ascii="Times New Roman" w:hAnsi="Times New Roman" w:cs="Times New Roman"/>
                <w:color w:val="auto"/>
                <w:sz w:val="22"/>
                <w:szCs w:val="22"/>
                <w:lang w:eastAsia="en-US"/>
              </w:rPr>
              <w:t>11.</w:t>
            </w:r>
          </w:p>
        </w:tc>
        <w:tc>
          <w:tcPr>
            <w:tcW w:w="2083" w:type="pct"/>
            <w:tcBorders>
              <w:top w:val="single" w:sz="4" w:space="0" w:color="auto"/>
              <w:left w:val="single" w:sz="4" w:space="0" w:color="auto"/>
              <w:bottom w:val="single" w:sz="4" w:space="0" w:color="auto"/>
              <w:right w:val="single" w:sz="4" w:space="0" w:color="auto"/>
            </w:tcBorders>
            <w:hideMark/>
          </w:tcPr>
          <w:p w:rsidR="00987A49" w:rsidRPr="00DD770E" w:rsidRDefault="00987A49" w:rsidP="00DD770E">
            <w:pPr>
              <w:rPr>
                <w:rFonts w:ascii="Times New Roman" w:hAnsi="Times New Roman" w:cs="Times New Roman"/>
                <w:color w:val="auto"/>
                <w:sz w:val="22"/>
                <w:szCs w:val="22"/>
                <w:lang w:eastAsia="en-US"/>
              </w:rPr>
            </w:pPr>
            <w:r w:rsidRPr="00DD770E">
              <w:rPr>
                <w:rFonts w:ascii="Times New Roman" w:hAnsi="Times New Roman" w:cs="Times New Roman"/>
                <w:color w:val="auto"/>
                <w:sz w:val="22"/>
                <w:szCs w:val="22"/>
                <w:lang w:eastAsia="en-US"/>
              </w:rPr>
              <w:t>Информатика</w:t>
            </w:r>
          </w:p>
        </w:tc>
        <w:tc>
          <w:tcPr>
            <w:tcW w:w="903" w:type="pct"/>
            <w:tcBorders>
              <w:top w:val="single" w:sz="4" w:space="0" w:color="auto"/>
              <w:left w:val="single" w:sz="4" w:space="0" w:color="auto"/>
              <w:bottom w:val="single" w:sz="4" w:space="0" w:color="auto"/>
              <w:right w:val="single" w:sz="4" w:space="0" w:color="auto"/>
            </w:tcBorders>
          </w:tcPr>
          <w:p w:rsidR="00987A49" w:rsidRPr="00DD770E" w:rsidRDefault="00987A49" w:rsidP="00DD770E">
            <w:pPr>
              <w:jc w:val="center"/>
              <w:rPr>
                <w:rFonts w:ascii="Times New Roman" w:hAnsi="Times New Roman" w:cs="Times New Roman"/>
                <w:color w:val="auto"/>
                <w:sz w:val="22"/>
                <w:szCs w:val="22"/>
                <w:lang w:eastAsia="en-US"/>
              </w:rPr>
            </w:pPr>
          </w:p>
        </w:tc>
        <w:tc>
          <w:tcPr>
            <w:tcW w:w="903" w:type="pct"/>
            <w:tcBorders>
              <w:top w:val="single" w:sz="4" w:space="0" w:color="auto"/>
              <w:left w:val="single" w:sz="4" w:space="0" w:color="auto"/>
              <w:bottom w:val="single" w:sz="4" w:space="0" w:color="auto"/>
              <w:right w:val="single" w:sz="4" w:space="0" w:color="auto"/>
            </w:tcBorders>
          </w:tcPr>
          <w:p w:rsidR="00987A49" w:rsidRPr="00DD770E" w:rsidRDefault="00987A49" w:rsidP="00DD770E">
            <w:pPr>
              <w:jc w:val="center"/>
              <w:rPr>
                <w:rFonts w:ascii="Times New Roman" w:hAnsi="Times New Roman" w:cs="Times New Roman"/>
                <w:color w:val="auto"/>
                <w:sz w:val="22"/>
                <w:szCs w:val="22"/>
                <w:lang w:eastAsia="en-US"/>
              </w:rPr>
            </w:pPr>
          </w:p>
        </w:tc>
        <w:tc>
          <w:tcPr>
            <w:tcW w:w="833" w:type="pct"/>
            <w:tcBorders>
              <w:top w:val="single" w:sz="4" w:space="0" w:color="auto"/>
              <w:left w:val="single" w:sz="4" w:space="0" w:color="auto"/>
              <w:bottom w:val="single" w:sz="4" w:space="0" w:color="auto"/>
              <w:right w:val="single" w:sz="4" w:space="0" w:color="auto"/>
            </w:tcBorders>
          </w:tcPr>
          <w:p w:rsidR="00987A49" w:rsidRPr="00DD770E" w:rsidRDefault="00987A49" w:rsidP="00DD770E">
            <w:pPr>
              <w:jc w:val="center"/>
              <w:rPr>
                <w:rFonts w:ascii="Times New Roman" w:hAnsi="Times New Roman" w:cs="Times New Roman"/>
                <w:color w:val="auto"/>
                <w:sz w:val="22"/>
                <w:szCs w:val="22"/>
                <w:lang w:eastAsia="en-US"/>
              </w:rPr>
            </w:pPr>
          </w:p>
        </w:tc>
      </w:tr>
      <w:tr w:rsidR="00A309EE" w:rsidRPr="00DD770E" w:rsidTr="00A309EE">
        <w:trPr>
          <w:trHeight w:val="251"/>
        </w:trPr>
        <w:tc>
          <w:tcPr>
            <w:tcW w:w="278" w:type="pct"/>
            <w:tcBorders>
              <w:top w:val="single" w:sz="4" w:space="0" w:color="auto"/>
              <w:left w:val="single" w:sz="4" w:space="0" w:color="auto"/>
              <w:bottom w:val="single" w:sz="4" w:space="0" w:color="auto"/>
              <w:right w:val="single" w:sz="4" w:space="0" w:color="auto"/>
            </w:tcBorders>
            <w:hideMark/>
          </w:tcPr>
          <w:p w:rsidR="00987A49" w:rsidRPr="00DD770E" w:rsidRDefault="00987A49" w:rsidP="00DD770E">
            <w:pPr>
              <w:rPr>
                <w:rFonts w:ascii="Times New Roman" w:hAnsi="Times New Roman" w:cs="Times New Roman"/>
                <w:color w:val="auto"/>
                <w:sz w:val="22"/>
                <w:szCs w:val="22"/>
                <w:lang w:eastAsia="en-US"/>
              </w:rPr>
            </w:pPr>
            <w:r w:rsidRPr="00DD770E">
              <w:rPr>
                <w:rFonts w:ascii="Times New Roman" w:hAnsi="Times New Roman" w:cs="Times New Roman"/>
                <w:color w:val="auto"/>
                <w:sz w:val="22"/>
                <w:szCs w:val="22"/>
                <w:lang w:eastAsia="en-US"/>
              </w:rPr>
              <w:t>12.</w:t>
            </w:r>
          </w:p>
        </w:tc>
        <w:tc>
          <w:tcPr>
            <w:tcW w:w="2083" w:type="pct"/>
            <w:tcBorders>
              <w:top w:val="single" w:sz="4" w:space="0" w:color="auto"/>
              <w:left w:val="single" w:sz="4" w:space="0" w:color="auto"/>
              <w:bottom w:val="single" w:sz="4" w:space="0" w:color="auto"/>
              <w:right w:val="single" w:sz="4" w:space="0" w:color="auto"/>
            </w:tcBorders>
            <w:hideMark/>
          </w:tcPr>
          <w:p w:rsidR="00987A49" w:rsidRPr="00DD770E" w:rsidRDefault="00987A49" w:rsidP="00DD770E">
            <w:pPr>
              <w:rPr>
                <w:rFonts w:ascii="Times New Roman" w:hAnsi="Times New Roman" w:cs="Times New Roman"/>
                <w:color w:val="auto"/>
                <w:sz w:val="22"/>
                <w:szCs w:val="22"/>
                <w:lang w:eastAsia="en-US"/>
              </w:rPr>
            </w:pPr>
            <w:r w:rsidRPr="00DD770E">
              <w:rPr>
                <w:rFonts w:ascii="Times New Roman" w:hAnsi="Times New Roman" w:cs="Times New Roman"/>
                <w:color w:val="auto"/>
                <w:sz w:val="22"/>
                <w:szCs w:val="22"/>
                <w:lang w:eastAsia="en-US"/>
              </w:rPr>
              <w:t>Физика</w:t>
            </w:r>
          </w:p>
        </w:tc>
        <w:tc>
          <w:tcPr>
            <w:tcW w:w="903" w:type="pct"/>
            <w:tcBorders>
              <w:top w:val="single" w:sz="4" w:space="0" w:color="auto"/>
              <w:left w:val="single" w:sz="4" w:space="0" w:color="auto"/>
              <w:bottom w:val="single" w:sz="4" w:space="0" w:color="auto"/>
              <w:right w:val="single" w:sz="4" w:space="0" w:color="auto"/>
            </w:tcBorders>
          </w:tcPr>
          <w:p w:rsidR="00987A49" w:rsidRPr="00DD770E" w:rsidRDefault="00987A49" w:rsidP="00DD770E">
            <w:pPr>
              <w:jc w:val="center"/>
              <w:rPr>
                <w:rFonts w:ascii="Times New Roman" w:hAnsi="Times New Roman" w:cs="Times New Roman"/>
                <w:color w:val="auto"/>
                <w:sz w:val="22"/>
                <w:szCs w:val="22"/>
                <w:lang w:eastAsia="en-US"/>
              </w:rPr>
            </w:pPr>
          </w:p>
        </w:tc>
        <w:tc>
          <w:tcPr>
            <w:tcW w:w="903" w:type="pct"/>
            <w:tcBorders>
              <w:top w:val="single" w:sz="4" w:space="0" w:color="auto"/>
              <w:left w:val="single" w:sz="4" w:space="0" w:color="auto"/>
              <w:bottom w:val="single" w:sz="4" w:space="0" w:color="auto"/>
              <w:right w:val="single" w:sz="4" w:space="0" w:color="auto"/>
            </w:tcBorders>
          </w:tcPr>
          <w:p w:rsidR="00987A49" w:rsidRPr="00DD770E" w:rsidRDefault="00987A49" w:rsidP="00DD770E">
            <w:pPr>
              <w:jc w:val="center"/>
              <w:rPr>
                <w:rFonts w:ascii="Times New Roman" w:hAnsi="Times New Roman" w:cs="Times New Roman"/>
                <w:color w:val="auto"/>
                <w:sz w:val="22"/>
                <w:szCs w:val="22"/>
                <w:lang w:eastAsia="en-US"/>
              </w:rPr>
            </w:pPr>
          </w:p>
        </w:tc>
        <w:tc>
          <w:tcPr>
            <w:tcW w:w="833" w:type="pct"/>
            <w:tcBorders>
              <w:top w:val="single" w:sz="4" w:space="0" w:color="auto"/>
              <w:left w:val="single" w:sz="4" w:space="0" w:color="auto"/>
              <w:bottom w:val="single" w:sz="4" w:space="0" w:color="auto"/>
              <w:right w:val="single" w:sz="4" w:space="0" w:color="auto"/>
            </w:tcBorders>
          </w:tcPr>
          <w:p w:rsidR="00987A49" w:rsidRPr="00DD770E" w:rsidRDefault="00987A49" w:rsidP="00DD770E">
            <w:pPr>
              <w:jc w:val="center"/>
              <w:rPr>
                <w:rFonts w:ascii="Times New Roman" w:hAnsi="Times New Roman" w:cs="Times New Roman"/>
                <w:color w:val="auto"/>
                <w:sz w:val="22"/>
                <w:szCs w:val="22"/>
                <w:lang w:eastAsia="en-US"/>
              </w:rPr>
            </w:pPr>
          </w:p>
        </w:tc>
      </w:tr>
      <w:tr w:rsidR="00A309EE" w:rsidRPr="00DD770E" w:rsidTr="00A309EE">
        <w:trPr>
          <w:trHeight w:val="251"/>
        </w:trPr>
        <w:tc>
          <w:tcPr>
            <w:tcW w:w="278" w:type="pct"/>
            <w:tcBorders>
              <w:top w:val="single" w:sz="4" w:space="0" w:color="auto"/>
              <w:left w:val="single" w:sz="4" w:space="0" w:color="auto"/>
              <w:bottom w:val="single" w:sz="4" w:space="0" w:color="auto"/>
              <w:right w:val="single" w:sz="4" w:space="0" w:color="auto"/>
            </w:tcBorders>
            <w:hideMark/>
          </w:tcPr>
          <w:p w:rsidR="00987A49" w:rsidRPr="00DD770E" w:rsidRDefault="00987A49" w:rsidP="00DD770E">
            <w:pPr>
              <w:rPr>
                <w:rFonts w:ascii="Times New Roman" w:hAnsi="Times New Roman" w:cs="Times New Roman"/>
                <w:color w:val="auto"/>
                <w:sz w:val="22"/>
                <w:szCs w:val="22"/>
                <w:lang w:eastAsia="en-US"/>
              </w:rPr>
            </w:pPr>
            <w:r w:rsidRPr="00DD770E">
              <w:rPr>
                <w:rFonts w:ascii="Times New Roman" w:hAnsi="Times New Roman" w:cs="Times New Roman"/>
                <w:color w:val="auto"/>
                <w:sz w:val="22"/>
                <w:szCs w:val="22"/>
                <w:lang w:eastAsia="en-US"/>
              </w:rPr>
              <w:t>13.</w:t>
            </w:r>
          </w:p>
        </w:tc>
        <w:tc>
          <w:tcPr>
            <w:tcW w:w="2083" w:type="pct"/>
            <w:tcBorders>
              <w:top w:val="single" w:sz="4" w:space="0" w:color="auto"/>
              <w:left w:val="single" w:sz="4" w:space="0" w:color="auto"/>
              <w:bottom w:val="single" w:sz="4" w:space="0" w:color="auto"/>
              <w:right w:val="single" w:sz="4" w:space="0" w:color="auto"/>
            </w:tcBorders>
            <w:hideMark/>
          </w:tcPr>
          <w:p w:rsidR="00987A49" w:rsidRPr="00DD770E" w:rsidRDefault="00987A49" w:rsidP="00DD770E">
            <w:pPr>
              <w:rPr>
                <w:rFonts w:ascii="Times New Roman" w:hAnsi="Times New Roman" w:cs="Times New Roman"/>
                <w:color w:val="auto"/>
                <w:sz w:val="22"/>
                <w:szCs w:val="22"/>
                <w:lang w:eastAsia="en-US"/>
              </w:rPr>
            </w:pPr>
            <w:r w:rsidRPr="00DD770E">
              <w:rPr>
                <w:rFonts w:ascii="Times New Roman" w:hAnsi="Times New Roman" w:cs="Times New Roman"/>
                <w:color w:val="auto"/>
                <w:sz w:val="22"/>
                <w:szCs w:val="22"/>
                <w:lang w:eastAsia="en-US"/>
              </w:rPr>
              <w:t>Биология</w:t>
            </w:r>
          </w:p>
        </w:tc>
        <w:tc>
          <w:tcPr>
            <w:tcW w:w="903" w:type="pct"/>
            <w:tcBorders>
              <w:top w:val="single" w:sz="4" w:space="0" w:color="auto"/>
              <w:left w:val="single" w:sz="4" w:space="0" w:color="auto"/>
              <w:bottom w:val="single" w:sz="4" w:space="0" w:color="auto"/>
              <w:right w:val="single" w:sz="4" w:space="0" w:color="auto"/>
            </w:tcBorders>
          </w:tcPr>
          <w:p w:rsidR="00987A49" w:rsidRPr="00DD770E" w:rsidRDefault="00987A49" w:rsidP="00DD770E">
            <w:pPr>
              <w:jc w:val="center"/>
              <w:rPr>
                <w:rFonts w:ascii="Times New Roman" w:hAnsi="Times New Roman" w:cs="Times New Roman"/>
                <w:color w:val="auto"/>
                <w:sz w:val="22"/>
                <w:szCs w:val="22"/>
                <w:lang w:eastAsia="en-US"/>
              </w:rPr>
            </w:pPr>
          </w:p>
        </w:tc>
        <w:tc>
          <w:tcPr>
            <w:tcW w:w="903" w:type="pct"/>
            <w:tcBorders>
              <w:top w:val="single" w:sz="4" w:space="0" w:color="auto"/>
              <w:left w:val="single" w:sz="4" w:space="0" w:color="auto"/>
              <w:bottom w:val="single" w:sz="4" w:space="0" w:color="auto"/>
              <w:right w:val="single" w:sz="4" w:space="0" w:color="auto"/>
            </w:tcBorders>
          </w:tcPr>
          <w:p w:rsidR="00987A49" w:rsidRPr="00DD770E" w:rsidRDefault="00987A49" w:rsidP="00DD770E">
            <w:pPr>
              <w:jc w:val="center"/>
              <w:rPr>
                <w:rFonts w:ascii="Times New Roman" w:hAnsi="Times New Roman" w:cs="Times New Roman"/>
                <w:color w:val="auto"/>
                <w:sz w:val="22"/>
                <w:szCs w:val="22"/>
                <w:lang w:eastAsia="en-US"/>
              </w:rPr>
            </w:pPr>
          </w:p>
        </w:tc>
        <w:tc>
          <w:tcPr>
            <w:tcW w:w="833" w:type="pct"/>
            <w:tcBorders>
              <w:top w:val="single" w:sz="4" w:space="0" w:color="auto"/>
              <w:left w:val="single" w:sz="4" w:space="0" w:color="auto"/>
              <w:bottom w:val="single" w:sz="4" w:space="0" w:color="auto"/>
              <w:right w:val="single" w:sz="4" w:space="0" w:color="auto"/>
            </w:tcBorders>
          </w:tcPr>
          <w:p w:rsidR="00987A49" w:rsidRPr="00DD770E" w:rsidRDefault="00987A49" w:rsidP="00DD770E">
            <w:pPr>
              <w:jc w:val="center"/>
              <w:rPr>
                <w:rFonts w:ascii="Times New Roman" w:hAnsi="Times New Roman" w:cs="Times New Roman"/>
                <w:color w:val="auto"/>
                <w:sz w:val="22"/>
                <w:szCs w:val="22"/>
                <w:lang w:eastAsia="en-US"/>
              </w:rPr>
            </w:pPr>
          </w:p>
        </w:tc>
      </w:tr>
      <w:tr w:rsidR="00A309EE" w:rsidRPr="00DD770E" w:rsidTr="00A309EE">
        <w:trPr>
          <w:trHeight w:val="251"/>
        </w:trPr>
        <w:tc>
          <w:tcPr>
            <w:tcW w:w="278" w:type="pct"/>
            <w:tcBorders>
              <w:top w:val="single" w:sz="4" w:space="0" w:color="auto"/>
              <w:left w:val="single" w:sz="4" w:space="0" w:color="auto"/>
              <w:bottom w:val="single" w:sz="4" w:space="0" w:color="auto"/>
              <w:right w:val="single" w:sz="4" w:space="0" w:color="auto"/>
            </w:tcBorders>
            <w:hideMark/>
          </w:tcPr>
          <w:p w:rsidR="00987A49" w:rsidRPr="00DD770E" w:rsidRDefault="00987A49" w:rsidP="00DD770E">
            <w:pPr>
              <w:rPr>
                <w:rFonts w:ascii="Times New Roman" w:hAnsi="Times New Roman" w:cs="Times New Roman"/>
                <w:color w:val="auto"/>
                <w:sz w:val="22"/>
                <w:szCs w:val="22"/>
                <w:lang w:eastAsia="en-US"/>
              </w:rPr>
            </w:pPr>
            <w:r w:rsidRPr="00DD770E">
              <w:rPr>
                <w:rFonts w:ascii="Times New Roman" w:hAnsi="Times New Roman" w:cs="Times New Roman"/>
                <w:color w:val="auto"/>
                <w:sz w:val="22"/>
                <w:szCs w:val="22"/>
                <w:lang w:eastAsia="en-US"/>
              </w:rPr>
              <w:t>14.</w:t>
            </w:r>
          </w:p>
        </w:tc>
        <w:tc>
          <w:tcPr>
            <w:tcW w:w="2083" w:type="pct"/>
            <w:tcBorders>
              <w:top w:val="single" w:sz="4" w:space="0" w:color="auto"/>
              <w:left w:val="single" w:sz="4" w:space="0" w:color="auto"/>
              <w:bottom w:val="single" w:sz="4" w:space="0" w:color="auto"/>
              <w:right w:val="single" w:sz="4" w:space="0" w:color="auto"/>
            </w:tcBorders>
            <w:hideMark/>
          </w:tcPr>
          <w:p w:rsidR="00987A49" w:rsidRPr="00DD770E" w:rsidRDefault="00987A49" w:rsidP="00DD770E">
            <w:pPr>
              <w:rPr>
                <w:rFonts w:ascii="Times New Roman" w:hAnsi="Times New Roman" w:cs="Times New Roman"/>
                <w:color w:val="auto"/>
                <w:sz w:val="22"/>
                <w:szCs w:val="22"/>
                <w:lang w:eastAsia="en-US"/>
              </w:rPr>
            </w:pPr>
            <w:r w:rsidRPr="00DD770E">
              <w:rPr>
                <w:rFonts w:ascii="Times New Roman" w:hAnsi="Times New Roman" w:cs="Times New Roman"/>
                <w:color w:val="auto"/>
                <w:sz w:val="22"/>
                <w:szCs w:val="22"/>
                <w:lang w:eastAsia="en-US"/>
              </w:rPr>
              <w:t>Химия</w:t>
            </w:r>
          </w:p>
        </w:tc>
        <w:tc>
          <w:tcPr>
            <w:tcW w:w="903" w:type="pct"/>
            <w:tcBorders>
              <w:top w:val="single" w:sz="4" w:space="0" w:color="auto"/>
              <w:left w:val="single" w:sz="4" w:space="0" w:color="auto"/>
              <w:bottom w:val="single" w:sz="4" w:space="0" w:color="auto"/>
              <w:right w:val="single" w:sz="4" w:space="0" w:color="auto"/>
            </w:tcBorders>
          </w:tcPr>
          <w:p w:rsidR="00987A49" w:rsidRPr="00DD770E" w:rsidRDefault="00987A49" w:rsidP="00DD770E">
            <w:pPr>
              <w:jc w:val="center"/>
              <w:rPr>
                <w:rFonts w:ascii="Times New Roman" w:hAnsi="Times New Roman" w:cs="Times New Roman"/>
                <w:color w:val="auto"/>
                <w:sz w:val="22"/>
                <w:szCs w:val="22"/>
                <w:lang w:eastAsia="en-US"/>
              </w:rPr>
            </w:pPr>
          </w:p>
        </w:tc>
        <w:tc>
          <w:tcPr>
            <w:tcW w:w="903" w:type="pct"/>
            <w:tcBorders>
              <w:top w:val="single" w:sz="4" w:space="0" w:color="auto"/>
              <w:left w:val="single" w:sz="4" w:space="0" w:color="auto"/>
              <w:bottom w:val="single" w:sz="4" w:space="0" w:color="auto"/>
              <w:right w:val="single" w:sz="4" w:space="0" w:color="auto"/>
            </w:tcBorders>
          </w:tcPr>
          <w:p w:rsidR="00987A49" w:rsidRPr="00DD770E" w:rsidRDefault="00987A49" w:rsidP="00DD770E">
            <w:pPr>
              <w:jc w:val="center"/>
              <w:rPr>
                <w:rFonts w:ascii="Times New Roman" w:hAnsi="Times New Roman" w:cs="Times New Roman"/>
                <w:color w:val="auto"/>
                <w:sz w:val="22"/>
                <w:szCs w:val="22"/>
                <w:lang w:eastAsia="en-US"/>
              </w:rPr>
            </w:pPr>
          </w:p>
        </w:tc>
        <w:tc>
          <w:tcPr>
            <w:tcW w:w="833" w:type="pct"/>
            <w:tcBorders>
              <w:top w:val="single" w:sz="4" w:space="0" w:color="auto"/>
              <w:left w:val="single" w:sz="4" w:space="0" w:color="auto"/>
              <w:bottom w:val="single" w:sz="4" w:space="0" w:color="auto"/>
              <w:right w:val="single" w:sz="4" w:space="0" w:color="auto"/>
            </w:tcBorders>
          </w:tcPr>
          <w:p w:rsidR="00987A49" w:rsidRPr="00DD770E" w:rsidRDefault="00987A49" w:rsidP="00DD770E">
            <w:pPr>
              <w:jc w:val="center"/>
              <w:rPr>
                <w:rFonts w:ascii="Times New Roman" w:hAnsi="Times New Roman" w:cs="Times New Roman"/>
                <w:color w:val="auto"/>
                <w:sz w:val="22"/>
                <w:szCs w:val="22"/>
                <w:lang w:eastAsia="en-US"/>
              </w:rPr>
            </w:pPr>
          </w:p>
        </w:tc>
      </w:tr>
      <w:tr w:rsidR="00A309EE" w:rsidRPr="00DD770E" w:rsidTr="00A309EE">
        <w:trPr>
          <w:trHeight w:val="251"/>
        </w:trPr>
        <w:tc>
          <w:tcPr>
            <w:tcW w:w="278" w:type="pct"/>
            <w:tcBorders>
              <w:top w:val="single" w:sz="4" w:space="0" w:color="auto"/>
              <w:left w:val="single" w:sz="4" w:space="0" w:color="auto"/>
              <w:bottom w:val="single" w:sz="4" w:space="0" w:color="auto"/>
              <w:right w:val="single" w:sz="4" w:space="0" w:color="auto"/>
            </w:tcBorders>
            <w:hideMark/>
          </w:tcPr>
          <w:p w:rsidR="00987A49" w:rsidRPr="00DD770E" w:rsidRDefault="00987A49" w:rsidP="00DD770E">
            <w:pPr>
              <w:rPr>
                <w:rFonts w:ascii="Times New Roman" w:hAnsi="Times New Roman" w:cs="Times New Roman"/>
                <w:color w:val="auto"/>
                <w:sz w:val="22"/>
                <w:szCs w:val="22"/>
                <w:lang w:eastAsia="en-US"/>
              </w:rPr>
            </w:pPr>
            <w:r w:rsidRPr="00DD770E">
              <w:rPr>
                <w:rFonts w:ascii="Times New Roman" w:hAnsi="Times New Roman" w:cs="Times New Roman"/>
                <w:color w:val="auto"/>
                <w:sz w:val="22"/>
                <w:szCs w:val="22"/>
                <w:lang w:eastAsia="en-US"/>
              </w:rPr>
              <w:t>15.</w:t>
            </w:r>
          </w:p>
        </w:tc>
        <w:tc>
          <w:tcPr>
            <w:tcW w:w="2083" w:type="pct"/>
            <w:tcBorders>
              <w:top w:val="single" w:sz="4" w:space="0" w:color="auto"/>
              <w:left w:val="single" w:sz="4" w:space="0" w:color="auto"/>
              <w:bottom w:val="single" w:sz="4" w:space="0" w:color="auto"/>
              <w:right w:val="single" w:sz="4" w:space="0" w:color="auto"/>
            </w:tcBorders>
            <w:hideMark/>
          </w:tcPr>
          <w:p w:rsidR="00987A49" w:rsidRPr="00DD770E" w:rsidRDefault="00987A49" w:rsidP="00DD770E">
            <w:pPr>
              <w:rPr>
                <w:rFonts w:ascii="Times New Roman" w:hAnsi="Times New Roman" w:cs="Times New Roman"/>
                <w:color w:val="auto"/>
                <w:sz w:val="22"/>
                <w:szCs w:val="22"/>
                <w:lang w:eastAsia="en-US"/>
              </w:rPr>
            </w:pPr>
            <w:r w:rsidRPr="00DD770E">
              <w:rPr>
                <w:rFonts w:ascii="Times New Roman" w:hAnsi="Times New Roman" w:cs="Times New Roman"/>
                <w:color w:val="auto"/>
                <w:sz w:val="22"/>
                <w:szCs w:val="22"/>
                <w:lang w:eastAsia="en-US"/>
              </w:rPr>
              <w:t>Физическая культура</w:t>
            </w:r>
          </w:p>
        </w:tc>
        <w:tc>
          <w:tcPr>
            <w:tcW w:w="903" w:type="pct"/>
            <w:tcBorders>
              <w:top w:val="single" w:sz="4" w:space="0" w:color="auto"/>
              <w:left w:val="single" w:sz="4" w:space="0" w:color="auto"/>
              <w:bottom w:val="single" w:sz="4" w:space="0" w:color="auto"/>
              <w:right w:val="single" w:sz="4" w:space="0" w:color="auto"/>
            </w:tcBorders>
          </w:tcPr>
          <w:p w:rsidR="00987A49" w:rsidRPr="00DD770E" w:rsidRDefault="00987A49" w:rsidP="00DD770E">
            <w:pPr>
              <w:jc w:val="center"/>
              <w:rPr>
                <w:rFonts w:ascii="Times New Roman" w:hAnsi="Times New Roman" w:cs="Times New Roman"/>
                <w:color w:val="auto"/>
                <w:sz w:val="22"/>
                <w:szCs w:val="22"/>
                <w:lang w:eastAsia="en-US"/>
              </w:rPr>
            </w:pPr>
          </w:p>
        </w:tc>
        <w:tc>
          <w:tcPr>
            <w:tcW w:w="903" w:type="pct"/>
            <w:tcBorders>
              <w:top w:val="single" w:sz="4" w:space="0" w:color="auto"/>
              <w:left w:val="single" w:sz="4" w:space="0" w:color="auto"/>
              <w:bottom w:val="single" w:sz="4" w:space="0" w:color="auto"/>
              <w:right w:val="single" w:sz="4" w:space="0" w:color="auto"/>
            </w:tcBorders>
          </w:tcPr>
          <w:p w:rsidR="00987A49" w:rsidRPr="00DD770E" w:rsidRDefault="00987A49" w:rsidP="00DD770E">
            <w:pPr>
              <w:jc w:val="center"/>
              <w:rPr>
                <w:rFonts w:ascii="Times New Roman" w:hAnsi="Times New Roman" w:cs="Times New Roman"/>
                <w:color w:val="auto"/>
                <w:sz w:val="22"/>
                <w:szCs w:val="22"/>
                <w:lang w:eastAsia="en-US"/>
              </w:rPr>
            </w:pPr>
          </w:p>
        </w:tc>
        <w:tc>
          <w:tcPr>
            <w:tcW w:w="833" w:type="pct"/>
            <w:tcBorders>
              <w:top w:val="single" w:sz="4" w:space="0" w:color="auto"/>
              <w:left w:val="single" w:sz="4" w:space="0" w:color="auto"/>
              <w:bottom w:val="single" w:sz="4" w:space="0" w:color="auto"/>
              <w:right w:val="single" w:sz="4" w:space="0" w:color="auto"/>
            </w:tcBorders>
          </w:tcPr>
          <w:p w:rsidR="00987A49" w:rsidRPr="00DD770E" w:rsidRDefault="00987A49" w:rsidP="00DD770E">
            <w:pPr>
              <w:jc w:val="center"/>
              <w:rPr>
                <w:rFonts w:ascii="Times New Roman" w:hAnsi="Times New Roman" w:cs="Times New Roman"/>
                <w:color w:val="auto"/>
                <w:sz w:val="22"/>
                <w:szCs w:val="22"/>
                <w:lang w:eastAsia="en-US"/>
              </w:rPr>
            </w:pPr>
          </w:p>
        </w:tc>
      </w:tr>
      <w:tr w:rsidR="00A309EE" w:rsidRPr="00DD770E" w:rsidTr="00A309EE">
        <w:trPr>
          <w:trHeight w:val="251"/>
        </w:trPr>
        <w:tc>
          <w:tcPr>
            <w:tcW w:w="278" w:type="pct"/>
            <w:tcBorders>
              <w:top w:val="single" w:sz="4" w:space="0" w:color="auto"/>
              <w:left w:val="single" w:sz="4" w:space="0" w:color="auto"/>
              <w:bottom w:val="single" w:sz="4" w:space="0" w:color="auto"/>
              <w:right w:val="single" w:sz="4" w:space="0" w:color="auto"/>
            </w:tcBorders>
            <w:hideMark/>
          </w:tcPr>
          <w:p w:rsidR="00987A49" w:rsidRPr="00DD770E" w:rsidRDefault="00987A49" w:rsidP="00DD770E">
            <w:pPr>
              <w:rPr>
                <w:rFonts w:ascii="Times New Roman" w:hAnsi="Times New Roman" w:cs="Times New Roman"/>
                <w:color w:val="auto"/>
                <w:sz w:val="22"/>
                <w:szCs w:val="22"/>
                <w:lang w:eastAsia="en-US"/>
              </w:rPr>
            </w:pPr>
            <w:r w:rsidRPr="00DD770E">
              <w:rPr>
                <w:rFonts w:ascii="Times New Roman" w:hAnsi="Times New Roman" w:cs="Times New Roman"/>
                <w:color w:val="auto"/>
                <w:sz w:val="22"/>
                <w:szCs w:val="22"/>
                <w:lang w:eastAsia="en-US"/>
              </w:rPr>
              <w:t>16.</w:t>
            </w:r>
          </w:p>
        </w:tc>
        <w:tc>
          <w:tcPr>
            <w:tcW w:w="2083" w:type="pct"/>
            <w:tcBorders>
              <w:top w:val="single" w:sz="4" w:space="0" w:color="auto"/>
              <w:left w:val="single" w:sz="4" w:space="0" w:color="auto"/>
              <w:bottom w:val="single" w:sz="4" w:space="0" w:color="auto"/>
              <w:right w:val="single" w:sz="4" w:space="0" w:color="auto"/>
            </w:tcBorders>
            <w:hideMark/>
          </w:tcPr>
          <w:p w:rsidR="00987A49" w:rsidRPr="00DD770E" w:rsidRDefault="00987A49" w:rsidP="00DD770E">
            <w:pPr>
              <w:rPr>
                <w:rFonts w:ascii="Times New Roman" w:hAnsi="Times New Roman" w:cs="Times New Roman"/>
                <w:color w:val="auto"/>
                <w:sz w:val="22"/>
                <w:szCs w:val="22"/>
                <w:lang w:eastAsia="en-US"/>
              </w:rPr>
            </w:pPr>
            <w:r w:rsidRPr="00DD770E">
              <w:rPr>
                <w:rFonts w:ascii="Times New Roman" w:hAnsi="Times New Roman" w:cs="Times New Roman"/>
                <w:color w:val="auto"/>
                <w:sz w:val="22"/>
                <w:szCs w:val="22"/>
                <w:lang w:eastAsia="en-US"/>
              </w:rPr>
              <w:t>Основы безопасности жизнедеятельности</w:t>
            </w:r>
          </w:p>
        </w:tc>
        <w:tc>
          <w:tcPr>
            <w:tcW w:w="903" w:type="pct"/>
            <w:tcBorders>
              <w:top w:val="single" w:sz="4" w:space="0" w:color="auto"/>
              <w:left w:val="single" w:sz="4" w:space="0" w:color="auto"/>
              <w:bottom w:val="single" w:sz="4" w:space="0" w:color="auto"/>
              <w:right w:val="single" w:sz="4" w:space="0" w:color="auto"/>
            </w:tcBorders>
          </w:tcPr>
          <w:p w:rsidR="00987A49" w:rsidRPr="00DD770E" w:rsidRDefault="00987A49" w:rsidP="00DD770E">
            <w:pPr>
              <w:jc w:val="center"/>
              <w:rPr>
                <w:rFonts w:ascii="Times New Roman" w:hAnsi="Times New Roman" w:cs="Times New Roman"/>
                <w:color w:val="auto"/>
                <w:sz w:val="22"/>
                <w:szCs w:val="22"/>
                <w:lang w:eastAsia="en-US"/>
              </w:rPr>
            </w:pPr>
          </w:p>
        </w:tc>
        <w:tc>
          <w:tcPr>
            <w:tcW w:w="903" w:type="pct"/>
            <w:tcBorders>
              <w:top w:val="single" w:sz="4" w:space="0" w:color="auto"/>
              <w:left w:val="single" w:sz="4" w:space="0" w:color="auto"/>
              <w:bottom w:val="single" w:sz="4" w:space="0" w:color="auto"/>
              <w:right w:val="single" w:sz="4" w:space="0" w:color="auto"/>
            </w:tcBorders>
          </w:tcPr>
          <w:p w:rsidR="00987A49" w:rsidRPr="00DD770E" w:rsidRDefault="00987A49" w:rsidP="00DD770E">
            <w:pPr>
              <w:jc w:val="center"/>
              <w:rPr>
                <w:rFonts w:ascii="Times New Roman" w:hAnsi="Times New Roman" w:cs="Times New Roman"/>
                <w:color w:val="auto"/>
                <w:sz w:val="22"/>
                <w:szCs w:val="22"/>
                <w:lang w:eastAsia="en-US"/>
              </w:rPr>
            </w:pPr>
          </w:p>
        </w:tc>
        <w:tc>
          <w:tcPr>
            <w:tcW w:w="833" w:type="pct"/>
            <w:tcBorders>
              <w:top w:val="single" w:sz="4" w:space="0" w:color="auto"/>
              <w:left w:val="single" w:sz="4" w:space="0" w:color="auto"/>
              <w:bottom w:val="single" w:sz="4" w:space="0" w:color="auto"/>
              <w:right w:val="single" w:sz="4" w:space="0" w:color="auto"/>
            </w:tcBorders>
          </w:tcPr>
          <w:p w:rsidR="00987A49" w:rsidRPr="00DD770E" w:rsidRDefault="00987A49" w:rsidP="00DD770E">
            <w:pPr>
              <w:jc w:val="center"/>
              <w:rPr>
                <w:rFonts w:ascii="Times New Roman" w:hAnsi="Times New Roman" w:cs="Times New Roman"/>
                <w:color w:val="auto"/>
                <w:sz w:val="22"/>
                <w:szCs w:val="22"/>
                <w:lang w:eastAsia="en-US"/>
              </w:rPr>
            </w:pPr>
          </w:p>
        </w:tc>
      </w:tr>
    </w:tbl>
    <w:p w:rsidR="005D6665" w:rsidRPr="00DD770E" w:rsidRDefault="005D6665" w:rsidP="00DD770E">
      <w:pPr>
        <w:jc w:val="center"/>
        <w:rPr>
          <w:rFonts w:ascii="Times New Roman" w:hAnsi="Times New Roman" w:cs="Times New Roman"/>
          <w:color w:val="FF0000"/>
          <w:sz w:val="22"/>
          <w:szCs w:val="22"/>
          <w:lang w:eastAsia="ar-SA"/>
        </w:rPr>
      </w:pPr>
    </w:p>
    <w:p w:rsidR="00F05A18" w:rsidRPr="004103E6" w:rsidRDefault="00673D31" w:rsidP="00F05A18">
      <w:pPr>
        <w:rPr>
          <w:rFonts w:ascii="Times New Roman" w:hAnsi="Times New Roman" w:cs="Times New Roman"/>
          <w:color w:val="auto"/>
        </w:rPr>
      </w:pPr>
      <w:r w:rsidRPr="004103E6">
        <w:rPr>
          <w:rFonts w:ascii="Times New Roman" w:hAnsi="Times New Roman" w:cs="Times New Roman"/>
          <w:color w:val="auto"/>
        </w:rPr>
        <w:t>Педагог-психолог                                           Кадурина Л.И.</w:t>
      </w:r>
    </w:p>
    <w:p w:rsidR="00F05A18" w:rsidRPr="003807FB" w:rsidRDefault="00F05A18" w:rsidP="00F05A18">
      <w:pPr>
        <w:rPr>
          <w:color w:val="FF0000"/>
        </w:rPr>
      </w:pPr>
    </w:p>
    <w:p w:rsidR="00F05A18" w:rsidRPr="003807FB" w:rsidRDefault="00F05A18" w:rsidP="00F05A18">
      <w:pPr>
        <w:jc w:val="center"/>
        <w:rPr>
          <w:color w:val="FF0000"/>
          <w:lang w:eastAsia="ar-SA"/>
        </w:rPr>
      </w:pPr>
    </w:p>
    <w:p w:rsidR="00F05A18" w:rsidRPr="003807FB" w:rsidRDefault="00F05A18" w:rsidP="00F05A18">
      <w:pPr>
        <w:rPr>
          <w:color w:val="FF0000"/>
        </w:rPr>
      </w:pPr>
    </w:p>
    <w:p w:rsidR="00A763ED" w:rsidRPr="003807FB" w:rsidRDefault="00A763ED" w:rsidP="00A763ED">
      <w:pPr>
        <w:rPr>
          <w:rFonts w:ascii="Times New Roman" w:hAnsi="Times New Roman" w:cs="Times New Roman"/>
          <w:color w:val="FF0000"/>
        </w:rPr>
      </w:pPr>
    </w:p>
    <w:p w:rsidR="00F61D7F" w:rsidRPr="003807FB" w:rsidRDefault="00F61D7F" w:rsidP="00F61D7F">
      <w:pPr>
        <w:rPr>
          <w:rFonts w:ascii="Times New Roman" w:hAnsi="Times New Roman" w:cs="Times New Roman"/>
          <w:color w:val="FF0000"/>
        </w:rPr>
      </w:pPr>
    </w:p>
    <w:p w:rsidR="00C62F96" w:rsidRPr="003807FB" w:rsidRDefault="00C62F96" w:rsidP="00C14F92">
      <w:pPr>
        <w:rPr>
          <w:rFonts w:ascii="Times New Roman" w:hAnsi="Times New Roman" w:cs="Times New Roman"/>
          <w:color w:val="FF0000"/>
        </w:rPr>
      </w:pPr>
    </w:p>
    <w:p w:rsidR="00C14F92" w:rsidRPr="003807FB" w:rsidRDefault="00C14F92" w:rsidP="00C14F92">
      <w:pPr>
        <w:rPr>
          <w:rFonts w:ascii="Times New Roman" w:hAnsi="Times New Roman" w:cs="Times New Roman"/>
          <w:color w:val="FF0000"/>
        </w:rPr>
      </w:pPr>
    </w:p>
    <w:p w:rsidR="00C14F92" w:rsidRPr="003807FB" w:rsidRDefault="00C14F92" w:rsidP="00C14F92">
      <w:pPr>
        <w:rPr>
          <w:rFonts w:ascii="Times New Roman" w:hAnsi="Times New Roman" w:cs="Times New Roman"/>
          <w:color w:val="FF0000"/>
        </w:rPr>
      </w:pPr>
    </w:p>
    <w:p w:rsidR="00C14F92" w:rsidRPr="003807FB" w:rsidRDefault="00C14F92" w:rsidP="00C14F92">
      <w:pPr>
        <w:rPr>
          <w:rFonts w:ascii="Times New Roman" w:hAnsi="Times New Roman" w:cs="Times New Roman"/>
          <w:color w:val="FF0000"/>
        </w:rPr>
      </w:pPr>
    </w:p>
    <w:p w:rsidR="00E564F6" w:rsidRPr="003807FB" w:rsidRDefault="00E564F6" w:rsidP="00E564F6">
      <w:pPr>
        <w:rPr>
          <w:rFonts w:ascii="Times New Roman" w:hAnsi="Times New Roman" w:cs="Times New Roman"/>
          <w:color w:val="FF0000"/>
        </w:rPr>
      </w:pPr>
    </w:p>
    <w:p w:rsidR="00E564F6" w:rsidRPr="003807FB" w:rsidRDefault="00E564F6" w:rsidP="00E564F6">
      <w:pPr>
        <w:rPr>
          <w:rFonts w:ascii="Times New Roman" w:hAnsi="Times New Roman" w:cs="Times New Roman"/>
          <w:color w:val="FF0000"/>
        </w:rPr>
      </w:pPr>
    </w:p>
    <w:p w:rsidR="00186E8D" w:rsidRPr="003807FB" w:rsidRDefault="00186E8D" w:rsidP="00AE0687">
      <w:pPr>
        <w:pStyle w:val="20"/>
        <w:keepNext/>
        <w:keepLines/>
        <w:shd w:val="clear" w:color="auto" w:fill="auto"/>
        <w:ind w:right="60" w:firstLine="0"/>
        <w:rPr>
          <w:color w:val="FF0000"/>
          <w:sz w:val="24"/>
          <w:szCs w:val="24"/>
        </w:rPr>
      </w:pPr>
    </w:p>
    <w:sectPr w:rsidR="00186E8D" w:rsidRPr="003807FB" w:rsidSect="003807FB">
      <w:headerReference w:type="even" r:id="rId8"/>
      <w:headerReference w:type="default" r:id="rId9"/>
      <w:footerReference w:type="even" r:id="rId10"/>
      <w:footerReference w:type="default" r:id="rId11"/>
      <w:headerReference w:type="first" r:id="rId12"/>
      <w:footerReference w:type="first" r:id="rId13"/>
      <w:pgSz w:w="16838" w:h="11906" w:orient="landscape"/>
      <w:pgMar w:top="850" w:right="1134" w:bottom="1701"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56EE" w:rsidRDefault="00EC56EE" w:rsidP="003E0DB7">
      <w:r>
        <w:separator/>
      </w:r>
    </w:p>
  </w:endnote>
  <w:endnote w:type="continuationSeparator" w:id="0">
    <w:p w:rsidR="00EC56EE" w:rsidRDefault="00EC56EE" w:rsidP="003E0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DC0" w:rsidRDefault="00C13DC0">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DC0" w:rsidRDefault="00C13DC0">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DC0" w:rsidRDefault="00C13DC0">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56EE" w:rsidRDefault="00EC56EE" w:rsidP="003E0DB7">
      <w:r>
        <w:separator/>
      </w:r>
    </w:p>
  </w:footnote>
  <w:footnote w:type="continuationSeparator" w:id="0">
    <w:p w:rsidR="00EC56EE" w:rsidRDefault="00EC56EE" w:rsidP="003E0D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DC0" w:rsidRDefault="00C13DC0">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3150146"/>
      <w:docPartObj>
        <w:docPartGallery w:val="Page Numbers (Top of Page)"/>
        <w:docPartUnique/>
      </w:docPartObj>
    </w:sdtPr>
    <w:sdtEndPr/>
    <w:sdtContent>
      <w:p w:rsidR="00C13DC0" w:rsidRDefault="00C13DC0">
        <w:pPr>
          <w:pStyle w:val="a7"/>
          <w:jc w:val="center"/>
        </w:pPr>
        <w:r>
          <w:fldChar w:fldCharType="begin"/>
        </w:r>
        <w:r>
          <w:instrText>PAGE   \* MERGEFORMAT</w:instrText>
        </w:r>
        <w:r>
          <w:fldChar w:fldCharType="separate"/>
        </w:r>
        <w:r w:rsidR="0088585F">
          <w:rPr>
            <w:noProof/>
          </w:rPr>
          <w:t>6</w:t>
        </w:r>
        <w:r>
          <w:fldChar w:fldCharType="end"/>
        </w:r>
      </w:p>
    </w:sdtContent>
  </w:sdt>
  <w:p w:rsidR="00C13DC0" w:rsidRDefault="00C13DC0">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DC0" w:rsidRDefault="00C13DC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4">
    <w:nsid w:val="00000009"/>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5">
    <w:nsid w:val="0000000B"/>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6">
    <w:nsid w:val="0000000D"/>
    <w:multiLevelType w:val="multilevel"/>
    <w:tmpl w:val="0000000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bCs/>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bCs/>
        <w:i w:val="0"/>
        <w:iCs w:val="0"/>
        <w:smallCaps w:val="0"/>
        <w:strike w:val="0"/>
        <w:color w:val="000000"/>
        <w:spacing w:val="0"/>
        <w:w w:val="100"/>
        <w:position w:val="0"/>
        <w:sz w:val="23"/>
        <w:szCs w:val="23"/>
        <w:u w:val="none"/>
      </w:rPr>
    </w:lvl>
    <w:lvl w:ilvl="3">
      <w:start w:val="1"/>
      <w:numFmt w:val="decimal"/>
      <w:lvlText w:val="%3."/>
      <w:lvlJc w:val="left"/>
      <w:rPr>
        <w:rFonts w:ascii="Times New Roman" w:hAnsi="Times New Roman" w:cs="Times New Roman"/>
        <w:b/>
        <w:bCs/>
        <w:i w:val="0"/>
        <w:iCs w:val="0"/>
        <w:smallCaps w:val="0"/>
        <w:strike w:val="0"/>
        <w:color w:val="000000"/>
        <w:spacing w:val="0"/>
        <w:w w:val="100"/>
        <w:position w:val="0"/>
        <w:sz w:val="23"/>
        <w:szCs w:val="23"/>
        <w:u w:val="none"/>
      </w:rPr>
    </w:lvl>
    <w:lvl w:ilvl="4">
      <w:start w:val="1"/>
      <w:numFmt w:val="decimal"/>
      <w:lvlText w:val="%3."/>
      <w:lvlJc w:val="left"/>
      <w:rPr>
        <w:rFonts w:ascii="Times New Roman" w:hAnsi="Times New Roman" w:cs="Times New Roman"/>
        <w:b/>
        <w:bCs/>
        <w:i w:val="0"/>
        <w:iCs w:val="0"/>
        <w:smallCaps w:val="0"/>
        <w:strike w:val="0"/>
        <w:color w:val="000000"/>
        <w:spacing w:val="0"/>
        <w:w w:val="100"/>
        <w:position w:val="0"/>
        <w:sz w:val="23"/>
        <w:szCs w:val="23"/>
        <w:u w:val="none"/>
      </w:rPr>
    </w:lvl>
    <w:lvl w:ilvl="5">
      <w:start w:val="1"/>
      <w:numFmt w:val="decimal"/>
      <w:lvlText w:val="%3."/>
      <w:lvlJc w:val="left"/>
      <w:rPr>
        <w:rFonts w:ascii="Times New Roman" w:hAnsi="Times New Roman" w:cs="Times New Roman"/>
        <w:b/>
        <w:bCs/>
        <w:i w:val="0"/>
        <w:iCs w:val="0"/>
        <w:smallCaps w:val="0"/>
        <w:strike w:val="0"/>
        <w:color w:val="000000"/>
        <w:spacing w:val="0"/>
        <w:w w:val="100"/>
        <w:position w:val="0"/>
        <w:sz w:val="23"/>
        <w:szCs w:val="23"/>
        <w:u w:val="none"/>
      </w:rPr>
    </w:lvl>
    <w:lvl w:ilvl="6">
      <w:start w:val="1"/>
      <w:numFmt w:val="decimal"/>
      <w:lvlText w:val="%3."/>
      <w:lvlJc w:val="left"/>
      <w:rPr>
        <w:rFonts w:ascii="Times New Roman" w:hAnsi="Times New Roman" w:cs="Times New Roman"/>
        <w:b/>
        <w:bCs/>
        <w:i w:val="0"/>
        <w:iCs w:val="0"/>
        <w:smallCaps w:val="0"/>
        <w:strike w:val="0"/>
        <w:color w:val="000000"/>
        <w:spacing w:val="0"/>
        <w:w w:val="100"/>
        <w:position w:val="0"/>
        <w:sz w:val="23"/>
        <w:szCs w:val="23"/>
        <w:u w:val="none"/>
      </w:rPr>
    </w:lvl>
    <w:lvl w:ilvl="7">
      <w:start w:val="1"/>
      <w:numFmt w:val="decimal"/>
      <w:lvlText w:val="%3."/>
      <w:lvlJc w:val="left"/>
      <w:rPr>
        <w:rFonts w:ascii="Times New Roman" w:hAnsi="Times New Roman" w:cs="Times New Roman"/>
        <w:b/>
        <w:bCs/>
        <w:i w:val="0"/>
        <w:iCs w:val="0"/>
        <w:smallCaps w:val="0"/>
        <w:strike w:val="0"/>
        <w:color w:val="000000"/>
        <w:spacing w:val="0"/>
        <w:w w:val="100"/>
        <w:position w:val="0"/>
        <w:sz w:val="23"/>
        <w:szCs w:val="23"/>
        <w:u w:val="none"/>
      </w:rPr>
    </w:lvl>
    <w:lvl w:ilvl="8">
      <w:start w:val="1"/>
      <w:numFmt w:val="decimal"/>
      <w:lvlText w:val="%3."/>
      <w:lvlJc w:val="left"/>
      <w:rPr>
        <w:rFonts w:ascii="Times New Roman" w:hAnsi="Times New Roman" w:cs="Times New Roman"/>
        <w:b/>
        <w:bCs/>
        <w:i w:val="0"/>
        <w:iCs w:val="0"/>
        <w:smallCaps w:val="0"/>
        <w:strike w:val="0"/>
        <w:color w:val="000000"/>
        <w:spacing w:val="0"/>
        <w:w w:val="100"/>
        <w:position w:val="0"/>
        <w:sz w:val="23"/>
        <w:szCs w:val="23"/>
        <w:u w:val="none"/>
      </w:rPr>
    </w:lvl>
  </w:abstractNum>
  <w:abstractNum w:abstractNumId="7">
    <w:nsid w:val="0C3C0B44"/>
    <w:multiLevelType w:val="hybridMultilevel"/>
    <w:tmpl w:val="CEF8AFA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nsid w:val="67D81C6E"/>
    <w:multiLevelType w:val="hybridMultilevel"/>
    <w:tmpl w:val="05223F48"/>
    <w:lvl w:ilvl="0" w:tplc="A844D60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75A"/>
    <w:rsid w:val="00000DDA"/>
    <w:rsid w:val="00001E2D"/>
    <w:rsid w:val="00007F88"/>
    <w:rsid w:val="00022E14"/>
    <w:rsid w:val="0003030F"/>
    <w:rsid w:val="00030EE8"/>
    <w:rsid w:val="00032B14"/>
    <w:rsid w:val="00040452"/>
    <w:rsid w:val="00046206"/>
    <w:rsid w:val="00061209"/>
    <w:rsid w:val="00061217"/>
    <w:rsid w:val="000629AB"/>
    <w:rsid w:val="00062F52"/>
    <w:rsid w:val="00077A26"/>
    <w:rsid w:val="00080ADD"/>
    <w:rsid w:val="0009078E"/>
    <w:rsid w:val="00094252"/>
    <w:rsid w:val="000947ED"/>
    <w:rsid w:val="00096882"/>
    <w:rsid w:val="000A0CF6"/>
    <w:rsid w:val="000A0D8E"/>
    <w:rsid w:val="000A7B7E"/>
    <w:rsid w:val="000B37A7"/>
    <w:rsid w:val="000B3DE9"/>
    <w:rsid w:val="000B4C37"/>
    <w:rsid w:val="000C1A48"/>
    <w:rsid w:val="000C1C16"/>
    <w:rsid w:val="000D4AF9"/>
    <w:rsid w:val="000D7057"/>
    <w:rsid w:val="000D7B72"/>
    <w:rsid w:val="000E41FF"/>
    <w:rsid w:val="000E751A"/>
    <w:rsid w:val="000F60BF"/>
    <w:rsid w:val="00100409"/>
    <w:rsid w:val="00101668"/>
    <w:rsid w:val="001032DF"/>
    <w:rsid w:val="00112B4E"/>
    <w:rsid w:val="00120257"/>
    <w:rsid w:val="0012177F"/>
    <w:rsid w:val="00122A08"/>
    <w:rsid w:val="00132786"/>
    <w:rsid w:val="00136AD0"/>
    <w:rsid w:val="0014044D"/>
    <w:rsid w:val="001437EC"/>
    <w:rsid w:val="00144C17"/>
    <w:rsid w:val="00147FC0"/>
    <w:rsid w:val="00150B7F"/>
    <w:rsid w:val="00151476"/>
    <w:rsid w:val="00171D47"/>
    <w:rsid w:val="00172626"/>
    <w:rsid w:val="001728CC"/>
    <w:rsid w:val="00175C72"/>
    <w:rsid w:val="00176E44"/>
    <w:rsid w:val="0018062F"/>
    <w:rsid w:val="00181BCB"/>
    <w:rsid w:val="001863E8"/>
    <w:rsid w:val="00186E8D"/>
    <w:rsid w:val="00197822"/>
    <w:rsid w:val="001979B7"/>
    <w:rsid w:val="001A0A9B"/>
    <w:rsid w:val="001A3307"/>
    <w:rsid w:val="001A5069"/>
    <w:rsid w:val="001B27DC"/>
    <w:rsid w:val="001B2BB8"/>
    <w:rsid w:val="001B6CD0"/>
    <w:rsid w:val="001B743E"/>
    <w:rsid w:val="001C29B3"/>
    <w:rsid w:val="001C7738"/>
    <w:rsid w:val="001D1156"/>
    <w:rsid w:val="001D1A3B"/>
    <w:rsid w:val="001D1E11"/>
    <w:rsid w:val="001D5799"/>
    <w:rsid w:val="001D59DA"/>
    <w:rsid w:val="001E5A7D"/>
    <w:rsid w:val="001E63B8"/>
    <w:rsid w:val="001E6E63"/>
    <w:rsid w:val="001E77FE"/>
    <w:rsid w:val="001F33EE"/>
    <w:rsid w:val="002037B5"/>
    <w:rsid w:val="002046A4"/>
    <w:rsid w:val="00213444"/>
    <w:rsid w:val="00213A06"/>
    <w:rsid w:val="00220750"/>
    <w:rsid w:val="00221931"/>
    <w:rsid w:val="002221B4"/>
    <w:rsid w:val="00223B31"/>
    <w:rsid w:val="0022429A"/>
    <w:rsid w:val="00226A5B"/>
    <w:rsid w:val="00227A4D"/>
    <w:rsid w:val="0023040E"/>
    <w:rsid w:val="00243680"/>
    <w:rsid w:val="002479A6"/>
    <w:rsid w:val="00253E3C"/>
    <w:rsid w:val="00255A7B"/>
    <w:rsid w:val="00256439"/>
    <w:rsid w:val="00257153"/>
    <w:rsid w:val="00257A23"/>
    <w:rsid w:val="00263DA7"/>
    <w:rsid w:val="00266826"/>
    <w:rsid w:val="002668A4"/>
    <w:rsid w:val="00271157"/>
    <w:rsid w:val="00285B23"/>
    <w:rsid w:val="0028652D"/>
    <w:rsid w:val="002909E3"/>
    <w:rsid w:val="00293783"/>
    <w:rsid w:val="002939B9"/>
    <w:rsid w:val="00294D37"/>
    <w:rsid w:val="002966C5"/>
    <w:rsid w:val="00296EC4"/>
    <w:rsid w:val="002A1C1E"/>
    <w:rsid w:val="002A2A18"/>
    <w:rsid w:val="002A3F82"/>
    <w:rsid w:val="002A78BF"/>
    <w:rsid w:val="002B10E3"/>
    <w:rsid w:val="002B5713"/>
    <w:rsid w:val="002C034B"/>
    <w:rsid w:val="002C091B"/>
    <w:rsid w:val="002C0E6D"/>
    <w:rsid w:val="002C28FA"/>
    <w:rsid w:val="002C4BA4"/>
    <w:rsid w:val="002D3286"/>
    <w:rsid w:val="002D33AB"/>
    <w:rsid w:val="002D4721"/>
    <w:rsid w:val="002E4FC3"/>
    <w:rsid w:val="002E5AE9"/>
    <w:rsid w:val="002F2C5A"/>
    <w:rsid w:val="002F7743"/>
    <w:rsid w:val="00303644"/>
    <w:rsid w:val="00303785"/>
    <w:rsid w:val="00304F64"/>
    <w:rsid w:val="0031172A"/>
    <w:rsid w:val="0031202B"/>
    <w:rsid w:val="00313ABA"/>
    <w:rsid w:val="00315381"/>
    <w:rsid w:val="00323021"/>
    <w:rsid w:val="00323118"/>
    <w:rsid w:val="00325094"/>
    <w:rsid w:val="00326E4A"/>
    <w:rsid w:val="00327307"/>
    <w:rsid w:val="00334D1A"/>
    <w:rsid w:val="0034284F"/>
    <w:rsid w:val="0034295A"/>
    <w:rsid w:val="003505C3"/>
    <w:rsid w:val="00357324"/>
    <w:rsid w:val="00360AD8"/>
    <w:rsid w:val="00362881"/>
    <w:rsid w:val="0036416B"/>
    <w:rsid w:val="00365854"/>
    <w:rsid w:val="003701D7"/>
    <w:rsid w:val="003743A0"/>
    <w:rsid w:val="003807FB"/>
    <w:rsid w:val="0039156E"/>
    <w:rsid w:val="003922BD"/>
    <w:rsid w:val="003A18B4"/>
    <w:rsid w:val="003A3403"/>
    <w:rsid w:val="003A5A39"/>
    <w:rsid w:val="003B1A5B"/>
    <w:rsid w:val="003B41EF"/>
    <w:rsid w:val="003B6E42"/>
    <w:rsid w:val="003B7A88"/>
    <w:rsid w:val="003C0E39"/>
    <w:rsid w:val="003C2109"/>
    <w:rsid w:val="003D1046"/>
    <w:rsid w:val="003D1683"/>
    <w:rsid w:val="003D668C"/>
    <w:rsid w:val="003E0DB7"/>
    <w:rsid w:val="003E162E"/>
    <w:rsid w:val="003E1AC3"/>
    <w:rsid w:val="003F2936"/>
    <w:rsid w:val="003F320D"/>
    <w:rsid w:val="003F3A7F"/>
    <w:rsid w:val="003F62C9"/>
    <w:rsid w:val="00402DF8"/>
    <w:rsid w:val="004103A4"/>
    <w:rsid w:val="004103C1"/>
    <w:rsid w:val="004103E6"/>
    <w:rsid w:val="00413C9E"/>
    <w:rsid w:val="0041631E"/>
    <w:rsid w:val="0042062B"/>
    <w:rsid w:val="004262D2"/>
    <w:rsid w:val="00426C11"/>
    <w:rsid w:val="004301F8"/>
    <w:rsid w:val="0043113B"/>
    <w:rsid w:val="00441507"/>
    <w:rsid w:val="00443FDF"/>
    <w:rsid w:val="00445C16"/>
    <w:rsid w:val="00454F2A"/>
    <w:rsid w:val="00466D7B"/>
    <w:rsid w:val="004671FE"/>
    <w:rsid w:val="00470918"/>
    <w:rsid w:val="004736D9"/>
    <w:rsid w:val="0047594A"/>
    <w:rsid w:val="0047693C"/>
    <w:rsid w:val="00477D22"/>
    <w:rsid w:val="0048498A"/>
    <w:rsid w:val="00487708"/>
    <w:rsid w:val="0049096E"/>
    <w:rsid w:val="00493CF3"/>
    <w:rsid w:val="0049705C"/>
    <w:rsid w:val="004974B0"/>
    <w:rsid w:val="004A1DEF"/>
    <w:rsid w:val="004A2E91"/>
    <w:rsid w:val="004A47B0"/>
    <w:rsid w:val="004B5B68"/>
    <w:rsid w:val="004C0E63"/>
    <w:rsid w:val="004C27B4"/>
    <w:rsid w:val="004C32ED"/>
    <w:rsid w:val="004C7229"/>
    <w:rsid w:val="004D13ED"/>
    <w:rsid w:val="004D70A4"/>
    <w:rsid w:val="004E10AE"/>
    <w:rsid w:val="004E36BD"/>
    <w:rsid w:val="00505C5C"/>
    <w:rsid w:val="00510AF4"/>
    <w:rsid w:val="005150C9"/>
    <w:rsid w:val="0051698B"/>
    <w:rsid w:val="00516CDB"/>
    <w:rsid w:val="0052061E"/>
    <w:rsid w:val="00523078"/>
    <w:rsid w:val="00525ADA"/>
    <w:rsid w:val="005260D1"/>
    <w:rsid w:val="00534B60"/>
    <w:rsid w:val="0054075F"/>
    <w:rsid w:val="0054229D"/>
    <w:rsid w:val="00542B72"/>
    <w:rsid w:val="00542FE4"/>
    <w:rsid w:val="00547092"/>
    <w:rsid w:val="00550D1D"/>
    <w:rsid w:val="00554EBD"/>
    <w:rsid w:val="00562295"/>
    <w:rsid w:val="005649D4"/>
    <w:rsid w:val="00565C93"/>
    <w:rsid w:val="00572E9B"/>
    <w:rsid w:val="005818D5"/>
    <w:rsid w:val="005834BC"/>
    <w:rsid w:val="00585969"/>
    <w:rsid w:val="00585AEA"/>
    <w:rsid w:val="00586D59"/>
    <w:rsid w:val="00587D06"/>
    <w:rsid w:val="005901D6"/>
    <w:rsid w:val="005937A9"/>
    <w:rsid w:val="00594259"/>
    <w:rsid w:val="005974F6"/>
    <w:rsid w:val="005A2374"/>
    <w:rsid w:val="005A26A6"/>
    <w:rsid w:val="005A3251"/>
    <w:rsid w:val="005A3ED5"/>
    <w:rsid w:val="005A5182"/>
    <w:rsid w:val="005B5603"/>
    <w:rsid w:val="005B7B2D"/>
    <w:rsid w:val="005C3BEE"/>
    <w:rsid w:val="005C3F67"/>
    <w:rsid w:val="005C563A"/>
    <w:rsid w:val="005C7B73"/>
    <w:rsid w:val="005D3D29"/>
    <w:rsid w:val="005D6665"/>
    <w:rsid w:val="005E1432"/>
    <w:rsid w:val="005E14B4"/>
    <w:rsid w:val="005E3880"/>
    <w:rsid w:val="005E548C"/>
    <w:rsid w:val="005E602A"/>
    <w:rsid w:val="005F2376"/>
    <w:rsid w:val="005F47F7"/>
    <w:rsid w:val="005F4B62"/>
    <w:rsid w:val="00600A55"/>
    <w:rsid w:val="00601373"/>
    <w:rsid w:val="00606219"/>
    <w:rsid w:val="006159B7"/>
    <w:rsid w:val="00622DA0"/>
    <w:rsid w:val="00624392"/>
    <w:rsid w:val="006256C9"/>
    <w:rsid w:val="0062575A"/>
    <w:rsid w:val="0063038D"/>
    <w:rsid w:val="006309A5"/>
    <w:rsid w:val="006326F8"/>
    <w:rsid w:val="00637CB7"/>
    <w:rsid w:val="006412FB"/>
    <w:rsid w:val="00647FC5"/>
    <w:rsid w:val="0065019E"/>
    <w:rsid w:val="0065144B"/>
    <w:rsid w:val="00654431"/>
    <w:rsid w:val="0066089E"/>
    <w:rsid w:val="0066216D"/>
    <w:rsid w:val="006623AA"/>
    <w:rsid w:val="006656EE"/>
    <w:rsid w:val="00673D31"/>
    <w:rsid w:val="00674F59"/>
    <w:rsid w:val="00685598"/>
    <w:rsid w:val="006857E8"/>
    <w:rsid w:val="00685A6D"/>
    <w:rsid w:val="00687986"/>
    <w:rsid w:val="00695242"/>
    <w:rsid w:val="00697632"/>
    <w:rsid w:val="006A1DEE"/>
    <w:rsid w:val="006A53E9"/>
    <w:rsid w:val="006A6353"/>
    <w:rsid w:val="006B4824"/>
    <w:rsid w:val="006B51D5"/>
    <w:rsid w:val="006C2929"/>
    <w:rsid w:val="006C322D"/>
    <w:rsid w:val="006C3D3F"/>
    <w:rsid w:val="006C4E75"/>
    <w:rsid w:val="006C52F7"/>
    <w:rsid w:val="006C613D"/>
    <w:rsid w:val="006D0A36"/>
    <w:rsid w:val="006D2602"/>
    <w:rsid w:val="006D3C54"/>
    <w:rsid w:val="006D5858"/>
    <w:rsid w:val="006D5DD2"/>
    <w:rsid w:val="006D7BE6"/>
    <w:rsid w:val="006E0C40"/>
    <w:rsid w:val="006E7B36"/>
    <w:rsid w:val="006E7D8E"/>
    <w:rsid w:val="006F60FA"/>
    <w:rsid w:val="00704902"/>
    <w:rsid w:val="00705293"/>
    <w:rsid w:val="00710B49"/>
    <w:rsid w:val="00715ED1"/>
    <w:rsid w:val="00720E7F"/>
    <w:rsid w:val="007246BD"/>
    <w:rsid w:val="007275F7"/>
    <w:rsid w:val="00727BFB"/>
    <w:rsid w:val="00732366"/>
    <w:rsid w:val="007345AD"/>
    <w:rsid w:val="00734D0E"/>
    <w:rsid w:val="00736BDE"/>
    <w:rsid w:val="00740E5F"/>
    <w:rsid w:val="0074235A"/>
    <w:rsid w:val="007435EE"/>
    <w:rsid w:val="00751782"/>
    <w:rsid w:val="00757772"/>
    <w:rsid w:val="0076085C"/>
    <w:rsid w:val="00760F50"/>
    <w:rsid w:val="00773085"/>
    <w:rsid w:val="00780396"/>
    <w:rsid w:val="007809CE"/>
    <w:rsid w:val="00784E84"/>
    <w:rsid w:val="0078522B"/>
    <w:rsid w:val="007911A7"/>
    <w:rsid w:val="00791F11"/>
    <w:rsid w:val="00796436"/>
    <w:rsid w:val="00796493"/>
    <w:rsid w:val="007A0B9E"/>
    <w:rsid w:val="007A105C"/>
    <w:rsid w:val="007A22F6"/>
    <w:rsid w:val="007B0D97"/>
    <w:rsid w:val="007B1865"/>
    <w:rsid w:val="007B4A5D"/>
    <w:rsid w:val="007B68F7"/>
    <w:rsid w:val="007C1A01"/>
    <w:rsid w:val="007C5582"/>
    <w:rsid w:val="007C5758"/>
    <w:rsid w:val="007C6364"/>
    <w:rsid w:val="007D1AAD"/>
    <w:rsid w:val="007D1AED"/>
    <w:rsid w:val="007D1B73"/>
    <w:rsid w:val="007D2496"/>
    <w:rsid w:val="007E4458"/>
    <w:rsid w:val="007E4F1D"/>
    <w:rsid w:val="007E4F66"/>
    <w:rsid w:val="007E5D21"/>
    <w:rsid w:val="007F619F"/>
    <w:rsid w:val="007F6270"/>
    <w:rsid w:val="00800D5E"/>
    <w:rsid w:val="00802359"/>
    <w:rsid w:val="00803C75"/>
    <w:rsid w:val="00811AC8"/>
    <w:rsid w:val="008168F5"/>
    <w:rsid w:val="0082015B"/>
    <w:rsid w:val="00820C4A"/>
    <w:rsid w:val="008252EE"/>
    <w:rsid w:val="00834B0B"/>
    <w:rsid w:val="00840C36"/>
    <w:rsid w:val="008415AE"/>
    <w:rsid w:val="00841763"/>
    <w:rsid w:val="008448A8"/>
    <w:rsid w:val="00844CDB"/>
    <w:rsid w:val="00845448"/>
    <w:rsid w:val="00871139"/>
    <w:rsid w:val="00880523"/>
    <w:rsid w:val="00883789"/>
    <w:rsid w:val="00884FDF"/>
    <w:rsid w:val="0088585F"/>
    <w:rsid w:val="0089009B"/>
    <w:rsid w:val="008903D6"/>
    <w:rsid w:val="008945C4"/>
    <w:rsid w:val="00895A9E"/>
    <w:rsid w:val="00897646"/>
    <w:rsid w:val="008A1E37"/>
    <w:rsid w:val="008A56AB"/>
    <w:rsid w:val="008A5AB9"/>
    <w:rsid w:val="008A6B2D"/>
    <w:rsid w:val="008B0606"/>
    <w:rsid w:val="008B07E5"/>
    <w:rsid w:val="008B0FEE"/>
    <w:rsid w:val="008B6247"/>
    <w:rsid w:val="008B6949"/>
    <w:rsid w:val="008C1F98"/>
    <w:rsid w:val="008C2A9F"/>
    <w:rsid w:val="008C30CA"/>
    <w:rsid w:val="008C3189"/>
    <w:rsid w:val="008C3287"/>
    <w:rsid w:val="008C64B1"/>
    <w:rsid w:val="008D1400"/>
    <w:rsid w:val="008D304C"/>
    <w:rsid w:val="008D37A5"/>
    <w:rsid w:val="008D43C8"/>
    <w:rsid w:val="008D7656"/>
    <w:rsid w:val="008E22F3"/>
    <w:rsid w:val="008E3751"/>
    <w:rsid w:val="008E3CE0"/>
    <w:rsid w:val="008E6F00"/>
    <w:rsid w:val="008F0FCE"/>
    <w:rsid w:val="008F2136"/>
    <w:rsid w:val="008F4309"/>
    <w:rsid w:val="008F7E87"/>
    <w:rsid w:val="00903174"/>
    <w:rsid w:val="00904FC3"/>
    <w:rsid w:val="00913BD7"/>
    <w:rsid w:val="00916A77"/>
    <w:rsid w:val="00925325"/>
    <w:rsid w:val="0092691D"/>
    <w:rsid w:val="009354F7"/>
    <w:rsid w:val="00935813"/>
    <w:rsid w:val="00936E86"/>
    <w:rsid w:val="00940FAB"/>
    <w:rsid w:val="00943DAE"/>
    <w:rsid w:val="00957200"/>
    <w:rsid w:val="00960C87"/>
    <w:rsid w:val="009613B9"/>
    <w:rsid w:val="009702A9"/>
    <w:rsid w:val="00977669"/>
    <w:rsid w:val="00980B8F"/>
    <w:rsid w:val="009814AC"/>
    <w:rsid w:val="00987A49"/>
    <w:rsid w:val="0099133B"/>
    <w:rsid w:val="00992112"/>
    <w:rsid w:val="009926A2"/>
    <w:rsid w:val="00992F95"/>
    <w:rsid w:val="009A0F0C"/>
    <w:rsid w:val="009A10E5"/>
    <w:rsid w:val="009A2A81"/>
    <w:rsid w:val="009A5681"/>
    <w:rsid w:val="009A6B6B"/>
    <w:rsid w:val="009B472E"/>
    <w:rsid w:val="009B5615"/>
    <w:rsid w:val="009C2363"/>
    <w:rsid w:val="009C697C"/>
    <w:rsid w:val="009D0AE6"/>
    <w:rsid w:val="009E32B4"/>
    <w:rsid w:val="009E357F"/>
    <w:rsid w:val="009E535A"/>
    <w:rsid w:val="009E6C0E"/>
    <w:rsid w:val="009E7956"/>
    <w:rsid w:val="009F0106"/>
    <w:rsid w:val="009F1345"/>
    <w:rsid w:val="009F3177"/>
    <w:rsid w:val="00A06895"/>
    <w:rsid w:val="00A10EB4"/>
    <w:rsid w:val="00A11957"/>
    <w:rsid w:val="00A13AAA"/>
    <w:rsid w:val="00A14217"/>
    <w:rsid w:val="00A15A59"/>
    <w:rsid w:val="00A16806"/>
    <w:rsid w:val="00A16893"/>
    <w:rsid w:val="00A20E1F"/>
    <w:rsid w:val="00A2290B"/>
    <w:rsid w:val="00A229C8"/>
    <w:rsid w:val="00A27609"/>
    <w:rsid w:val="00A309EE"/>
    <w:rsid w:val="00A3333A"/>
    <w:rsid w:val="00A356BE"/>
    <w:rsid w:val="00A37CA8"/>
    <w:rsid w:val="00A423A8"/>
    <w:rsid w:val="00A5335D"/>
    <w:rsid w:val="00A543A6"/>
    <w:rsid w:val="00A552FE"/>
    <w:rsid w:val="00A55463"/>
    <w:rsid w:val="00A561C9"/>
    <w:rsid w:val="00A564FF"/>
    <w:rsid w:val="00A626C7"/>
    <w:rsid w:val="00A73F63"/>
    <w:rsid w:val="00A763ED"/>
    <w:rsid w:val="00A80A3D"/>
    <w:rsid w:val="00A80D0C"/>
    <w:rsid w:val="00A830EA"/>
    <w:rsid w:val="00A831F7"/>
    <w:rsid w:val="00A8649F"/>
    <w:rsid w:val="00A87FBB"/>
    <w:rsid w:val="00AA1359"/>
    <w:rsid w:val="00AA140D"/>
    <w:rsid w:val="00AA36A2"/>
    <w:rsid w:val="00AA788A"/>
    <w:rsid w:val="00AB39B2"/>
    <w:rsid w:val="00AC5E2A"/>
    <w:rsid w:val="00AC76BF"/>
    <w:rsid w:val="00AD797F"/>
    <w:rsid w:val="00AE0687"/>
    <w:rsid w:val="00AE1FBC"/>
    <w:rsid w:val="00AE61A1"/>
    <w:rsid w:val="00AE625C"/>
    <w:rsid w:val="00AE7158"/>
    <w:rsid w:val="00AF5057"/>
    <w:rsid w:val="00AF53D2"/>
    <w:rsid w:val="00B0423A"/>
    <w:rsid w:val="00B06C67"/>
    <w:rsid w:val="00B116D5"/>
    <w:rsid w:val="00B17017"/>
    <w:rsid w:val="00B21401"/>
    <w:rsid w:val="00B2262E"/>
    <w:rsid w:val="00B2399B"/>
    <w:rsid w:val="00B24C8F"/>
    <w:rsid w:val="00B31DF5"/>
    <w:rsid w:val="00B3395C"/>
    <w:rsid w:val="00B460D1"/>
    <w:rsid w:val="00B5088A"/>
    <w:rsid w:val="00B560F7"/>
    <w:rsid w:val="00B62393"/>
    <w:rsid w:val="00B655B4"/>
    <w:rsid w:val="00B74397"/>
    <w:rsid w:val="00B820CB"/>
    <w:rsid w:val="00B82EE8"/>
    <w:rsid w:val="00B8442A"/>
    <w:rsid w:val="00B874C5"/>
    <w:rsid w:val="00B91B36"/>
    <w:rsid w:val="00B91E3C"/>
    <w:rsid w:val="00B9270F"/>
    <w:rsid w:val="00BA11C0"/>
    <w:rsid w:val="00BA1F70"/>
    <w:rsid w:val="00BA36E1"/>
    <w:rsid w:val="00BA72B8"/>
    <w:rsid w:val="00BB3451"/>
    <w:rsid w:val="00BD2CED"/>
    <w:rsid w:val="00BD53B5"/>
    <w:rsid w:val="00BD7825"/>
    <w:rsid w:val="00BE0C31"/>
    <w:rsid w:val="00BE4664"/>
    <w:rsid w:val="00BE4DAB"/>
    <w:rsid w:val="00BE7370"/>
    <w:rsid w:val="00C003C6"/>
    <w:rsid w:val="00C02222"/>
    <w:rsid w:val="00C06ACE"/>
    <w:rsid w:val="00C06DE2"/>
    <w:rsid w:val="00C13A70"/>
    <w:rsid w:val="00C13DC0"/>
    <w:rsid w:val="00C14F08"/>
    <w:rsid w:val="00C14F92"/>
    <w:rsid w:val="00C152C6"/>
    <w:rsid w:val="00C15DCA"/>
    <w:rsid w:val="00C16C7C"/>
    <w:rsid w:val="00C20CFD"/>
    <w:rsid w:val="00C312F5"/>
    <w:rsid w:val="00C34110"/>
    <w:rsid w:val="00C349A3"/>
    <w:rsid w:val="00C358FD"/>
    <w:rsid w:val="00C41B00"/>
    <w:rsid w:val="00C45C05"/>
    <w:rsid w:val="00C45DC2"/>
    <w:rsid w:val="00C46CB0"/>
    <w:rsid w:val="00C512D4"/>
    <w:rsid w:val="00C530BA"/>
    <w:rsid w:val="00C564B9"/>
    <w:rsid w:val="00C61FB4"/>
    <w:rsid w:val="00C62AF1"/>
    <w:rsid w:val="00C62F96"/>
    <w:rsid w:val="00C70793"/>
    <w:rsid w:val="00C72FE4"/>
    <w:rsid w:val="00C76602"/>
    <w:rsid w:val="00C8557B"/>
    <w:rsid w:val="00C9515E"/>
    <w:rsid w:val="00CA2678"/>
    <w:rsid w:val="00CA2E73"/>
    <w:rsid w:val="00CB1CFF"/>
    <w:rsid w:val="00CC203C"/>
    <w:rsid w:val="00CD0866"/>
    <w:rsid w:val="00CD24A2"/>
    <w:rsid w:val="00CD5C5B"/>
    <w:rsid w:val="00CD7FCD"/>
    <w:rsid w:val="00CF2AAD"/>
    <w:rsid w:val="00CF2DD6"/>
    <w:rsid w:val="00CF7D02"/>
    <w:rsid w:val="00D00B68"/>
    <w:rsid w:val="00D01836"/>
    <w:rsid w:val="00D01B6F"/>
    <w:rsid w:val="00D17F61"/>
    <w:rsid w:val="00D322D2"/>
    <w:rsid w:val="00D34F93"/>
    <w:rsid w:val="00D36E7A"/>
    <w:rsid w:val="00D37050"/>
    <w:rsid w:val="00D42E00"/>
    <w:rsid w:val="00D50E25"/>
    <w:rsid w:val="00D53BA7"/>
    <w:rsid w:val="00D54B9B"/>
    <w:rsid w:val="00D55609"/>
    <w:rsid w:val="00D55759"/>
    <w:rsid w:val="00D55992"/>
    <w:rsid w:val="00D55D19"/>
    <w:rsid w:val="00D5609D"/>
    <w:rsid w:val="00D60229"/>
    <w:rsid w:val="00D60CE3"/>
    <w:rsid w:val="00D61316"/>
    <w:rsid w:val="00D61445"/>
    <w:rsid w:val="00D702AE"/>
    <w:rsid w:val="00D702FB"/>
    <w:rsid w:val="00D70403"/>
    <w:rsid w:val="00D70AAC"/>
    <w:rsid w:val="00D7490B"/>
    <w:rsid w:val="00D76384"/>
    <w:rsid w:val="00D77449"/>
    <w:rsid w:val="00D77955"/>
    <w:rsid w:val="00D840D9"/>
    <w:rsid w:val="00D864DE"/>
    <w:rsid w:val="00D8753B"/>
    <w:rsid w:val="00D9302F"/>
    <w:rsid w:val="00D94042"/>
    <w:rsid w:val="00D94232"/>
    <w:rsid w:val="00DA1FFE"/>
    <w:rsid w:val="00DA4C5B"/>
    <w:rsid w:val="00DA5D75"/>
    <w:rsid w:val="00DA6187"/>
    <w:rsid w:val="00DA71C0"/>
    <w:rsid w:val="00DB5516"/>
    <w:rsid w:val="00DC3E01"/>
    <w:rsid w:val="00DC67AE"/>
    <w:rsid w:val="00DD2015"/>
    <w:rsid w:val="00DD770E"/>
    <w:rsid w:val="00DE4D2F"/>
    <w:rsid w:val="00DE7445"/>
    <w:rsid w:val="00DF3FB1"/>
    <w:rsid w:val="00E00124"/>
    <w:rsid w:val="00E017B4"/>
    <w:rsid w:val="00E11D58"/>
    <w:rsid w:val="00E12B04"/>
    <w:rsid w:val="00E132F4"/>
    <w:rsid w:val="00E144A4"/>
    <w:rsid w:val="00E15D17"/>
    <w:rsid w:val="00E2005A"/>
    <w:rsid w:val="00E2127A"/>
    <w:rsid w:val="00E2685B"/>
    <w:rsid w:val="00E342D6"/>
    <w:rsid w:val="00E34A82"/>
    <w:rsid w:val="00E35CAC"/>
    <w:rsid w:val="00E415B4"/>
    <w:rsid w:val="00E44D1B"/>
    <w:rsid w:val="00E45CAD"/>
    <w:rsid w:val="00E45DA7"/>
    <w:rsid w:val="00E4657C"/>
    <w:rsid w:val="00E46A22"/>
    <w:rsid w:val="00E5188D"/>
    <w:rsid w:val="00E521C7"/>
    <w:rsid w:val="00E5303D"/>
    <w:rsid w:val="00E54930"/>
    <w:rsid w:val="00E564F6"/>
    <w:rsid w:val="00E56AAD"/>
    <w:rsid w:val="00E56AC5"/>
    <w:rsid w:val="00E62B00"/>
    <w:rsid w:val="00E63311"/>
    <w:rsid w:val="00E650F2"/>
    <w:rsid w:val="00E65887"/>
    <w:rsid w:val="00E6761A"/>
    <w:rsid w:val="00E67EFC"/>
    <w:rsid w:val="00E701EA"/>
    <w:rsid w:val="00E759A2"/>
    <w:rsid w:val="00E820C3"/>
    <w:rsid w:val="00E830FD"/>
    <w:rsid w:val="00E851AB"/>
    <w:rsid w:val="00E963F8"/>
    <w:rsid w:val="00E979BB"/>
    <w:rsid w:val="00EA6D93"/>
    <w:rsid w:val="00EA6FD5"/>
    <w:rsid w:val="00EB1920"/>
    <w:rsid w:val="00EB28D1"/>
    <w:rsid w:val="00EB34AB"/>
    <w:rsid w:val="00EB48BB"/>
    <w:rsid w:val="00EB5587"/>
    <w:rsid w:val="00EB6217"/>
    <w:rsid w:val="00EB6A27"/>
    <w:rsid w:val="00EB7DB9"/>
    <w:rsid w:val="00EC44F2"/>
    <w:rsid w:val="00EC56EB"/>
    <w:rsid w:val="00EC56EE"/>
    <w:rsid w:val="00ED5666"/>
    <w:rsid w:val="00ED744D"/>
    <w:rsid w:val="00EE6C1F"/>
    <w:rsid w:val="00EF2612"/>
    <w:rsid w:val="00EF6802"/>
    <w:rsid w:val="00EF7EAD"/>
    <w:rsid w:val="00F03063"/>
    <w:rsid w:val="00F05A18"/>
    <w:rsid w:val="00F05A70"/>
    <w:rsid w:val="00F060B8"/>
    <w:rsid w:val="00F1133C"/>
    <w:rsid w:val="00F17CD2"/>
    <w:rsid w:val="00F21D95"/>
    <w:rsid w:val="00F22CF5"/>
    <w:rsid w:val="00F24425"/>
    <w:rsid w:val="00F24FE1"/>
    <w:rsid w:val="00F25BDF"/>
    <w:rsid w:val="00F265D9"/>
    <w:rsid w:val="00F307D5"/>
    <w:rsid w:val="00F36965"/>
    <w:rsid w:val="00F40F97"/>
    <w:rsid w:val="00F50424"/>
    <w:rsid w:val="00F53E6C"/>
    <w:rsid w:val="00F559D6"/>
    <w:rsid w:val="00F6124A"/>
    <w:rsid w:val="00F61D7F"/>
    <w:rsid w:val="00F6384C"/>
    <w:rsid w:val="00F711B4"/>
    <w:rsid w:val="00F72410"/>
    <w:rsid w:val="00F82372"/>
    <w:rsid w:val="00F84841"/>
    <w:rsid w:val="00F84964"/>
    <w:rsid w:val="00F8738A"/>
    <w:rsid w:val="00F94789"/>
    <w:rsid w:val="00F9685E"/>
    <w:rsid w:val="00F974B3"/>
    <w:rsid w:val="00FA4161"/>
    <w:rsid w:val="00FB796C"/>
    <w:rsid w:val="00FC0174"/>
    <w:rsid w:val="00FC1A24"/>
    <w:rsid w:val="00FC229E"/>
    <w:rsid w:val="00FC58B5"/>
    <w:rsid w:val="00FC7317"/>
    <w:rsid w:val="00FD0B73"/>
    <w:rsid w:val="00FE47AA"/>
    <w:rsid w:val="00FE557A"/>
    <w:rsid w:val="00FF46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4CBAC89-9B05-4C7B-AE53-F72B81853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2A18"/>
    <w:pPr>
      <w:spacing w:after="0" w:line="240" w:lineRule="auto"/>
    </w:pPr>
    <w:rPr>
      <w:rFonts w:ascii="Tahoma" w:eastAsia="Times New Roman" w:hAnsi="Tahoma" w:cs="Tahoma"/>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rsid w:val="006A1DEE"/>
    <w:pPr>
      <w:shd w:val="clear" w:color="auto" w:fill="FFFFFF"/>
      <w:spacing w:before="120" w:line="274" w:lineRule="exact"/>
      <w:jc w:val="both"/>
    </w:pPr>
    <w:rPr>
      <w:rFonts w:ascii="Times New Roman" w:hAnsi="Times New Roman" w:cs="Times New Roman"/>
      <w:color w:val="auto"/>
      <w:sz w:val="23"/>
      <w:szCs w:val="23"/>
    </w:rPr>
  </w:style>
  <w:style w:type="character" w:customStyle="1" w:styleId="a4">
    <w:name w:val="Основной текст Знак"/>
    <w:basedOn w:val="a0"/>
    <w:link w:val="a3"/>
    <w:uiPriority w:val="99"/>
    <w:rsid w:val="006A1DEE"/>
    <w:rPr>
      <w:rFonts w:ascii="Times New Roman" w:eastAsia="Times New Roman" w:hAnsi="Times New Roman" w:cs="Times New Roman"/>
      <w:sz w:val="23"/>
      <w:szCs w:val="23"/>
      <w:shd w:val="clear" w:color="auto" w:fill="FFFFFF"/>
      <w:lang w:eastAsia="ru-RU"/>
    </w:rPr>
  </w:style>
  <w:style w:type="character" w:customStyle="1" w:styleId="2">
    <w:name w:val="Заголовок №2_"/>
    <w:basedOn w:val="a0"/>
    <w:link w:val="20"/>
    <w:uiPriority w:val="99"/>
    <w:locked/>
    <w:rsid w:val="006A1DEE"/>
    <w:rPr>
      <w:rFonts w:ascii="Times New Roman" w:hAnsi="Times New Roman" w:cs="Times New Roman"/>
      <w:b/>
      <w:bCs/>
      <w:sz w:val="23"/>
      <w:szCs w:val="23"/>
      <w:shd w:val="clear" w:color="auto" w:fill="FFFFFF"/>
    </w:rPr>
  </w:style>
  <w:style w:type="paragraph" w:customStyle="1" w:styleId="20">
    <w:name w:val="Заголовок №2"/>
    <w:basedOn w:val="a"/>
    <w:link w:val="2"/>
    <w:uiPriority w:val="99"/>
    <w:rsid w:val="006A1DEE"/>
    <w:pPr>
      <w:shd w:val="clear" w:color="auto" w:fill="FFFFFF"/>
      <w:spacing w:line="274" w:lineRule="exact"/>
      <w:ind w:hanging="1240"/>
      <w:jc w:val="both"/>
      <w:outlineLvl w:val="1"/>
    </w:pPr>
    <w:rPr>
      <w:rFonts w:ascii="Times New Roman" w:eastAsiaTheme="minorHAnsi" w:hAnsi="Times New Roman" w:cs="Times New Roman"/>
      <w:b/>
      <w:bCs/>
      <w:color w:val="auto"/>
      <w:sz w:val="23"/>
      <w:szCs w:val="23"/>
      <w:lang w:eastAsia="en-US"/>
    </w:rPr>
  </w:style>
  <w:style w:type="character" w:customStyle="1" w:styleId="3">
    <w:name w:val="Основной текст (3)_"/>
    <w:basedOn w:val="a0"/>
    <w:link w:val="30"/>
    <w:uiPriority w:val="99"/>
    <w:locked/>
    <w:rsid w:val="006A1DEE"/>
    <w:rPr>
      <w:rFonts w:ascii="Times New Roman" w:hAnsi="Times New Roman" w:cs="Times New Roman"/>
      <w:b/>
      <w:bCs/>
      <w:sz w:val="23"/>
      <w:szCs w:val="23"/>
      <w:shd w:val="clear" w:color="auto" w:fill="FFFFFF"/>
    </w:rPr>
  </w:style>
  <w:style w:type="paragraph" w:customStyle="1" w:styleId="30">
    <w:name w:val="Основной текст (3)"/>
    <w:basedOn w:val="a"/>
    <w:link w:val="3"/>
    <w:uiPriority w:val="99"/>
    <w:rsid w:val="006A1DEE"/>
    <w:pPr>
      <w:shd w:val="clear" w:color="auto" w:fill="FFFFFF"/>
      <w:spacing w:line="278" w:lineRule="exact"/>
      <w:jc w:val="center"/>
    </w:pPr>
    <w:rPr>
      <w:rFonts w:ascii="Times New Roman" w:eastAsiaTheme="minorHAnsi" w:hAnsi="Times New Roman" w:cs="Times New Roman"/>
      <w:b/>
      <w:bCs/>
      <w:color w:val="auto"/>
      <w:sz w:val="23"/>
      <w:szCs w:val="23"/>
      <w:lang w:eastAsia="en-US"/>
    </w:rPr>
  </w:style>
  <w:style w:type="character" w:customStyle="1" w:styleId="1">
    <w:name w:val="Основной текст + Курсив1"/>
    <w:basedOn w:val="a0"/>
    <w:uiPriority w:val="99"/>
    <w:rsid w:val="006A1DEE"/>
    <w:rPr>
      <w:rFonts w:ascii="Times New Roman" w:hAnsi="Times New Roman" w:cs="Times New Roman" w:hint="default"/>
      <w:i/>
      <w:iCs/>
      <w:sz w:val="23"/>
      <w:szCs w:val="23"/>
      <w:shd w:val="clear" w:color="auto" w:fill="FFFFFF"/>
    </w:rPr>
  </w:style>
  <w:style w:type="table" w:styleId="a5">
    <w:name w:val="Table Grid"/>
    <w:basedOn w:val="a1"/>
    <w:uiPriority w:val="59"/>
    <w:rsid w:val="008D43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E830FD"/>
    <w:pPr>
      <w:ind w:left="720"/>
      <w:contextualSpacing/>
    </w:pPr>
  </w:style>
  <w:style w:type="paragraph" w:styleId="a7">
    <w:name w:val="header"/>
    <w:basedOn w:val="a"/>
    <w:link w:val="a8"/>
    <w:uiPriority w:val="99"/>
    <w:unhideWhenUsed/>
    <w:rsid w:val="003E0DB7"/>
    <w:pPr>
      <w:tabs>
        <w:tab w:val="center" w:pos="4677"/>
        <w:tab w:val="right" w:pos="9355"/>
      </w:tabs>
    </w:pPr>
  </w:style>
  <w:style w:type="character" w:customStyle="1" w:styleId="a8">
    <w:name w:val="Верхний колонтитул Знак"/>
    <w:basedOn w:val="a0"/>
    <w:link w:val="a7"/>
    <w:uiPriority w:val="99"/>
    <w:rsid w:val="003E0DB7"/>
    <w:rPr>
      <w:rFonts w:ascii="Tahoma" w:eastAsia="Times New Roman" w:hAnsi="Tahoma" w:cs="Tahoma"/>
      <w:color w:val="000000"/>
      <w:sz w:val="24"/>
      <w:szCs w:val="24"/>
      <w:lang w:eastAsia="ru-RU"/>
    </w:rPr>
  </w:style>
  <w:style w:type="paragraph" w:styleId="a9">
    <w:name w:val="footer"/>
    <w:basedOn w:val="a"/>
    <w:link w:val="aa"/>
    <w:uiPriority w:val="99"/>
    <w:unhideWhenUsed/>
    <w:rsid w:val="003E0DB7"/>
    <w:pPr>
      <w:tabs>
        <w:tab w:val="center" w:pos="4677"/>
        <w:tab w:val="right" w:pos="9355"/>
      </w:tabs>
    </w:pPr>
  </w:style>
  <w:style w:type="character" w:customStyle="1" w:styleId="aa">
    <w:name w:val="Нижний колонтитул Знак"/>
    <w:basedOn w:val="a0"/>
    <w:link w:val="a9"/>
    <w:uiPriority w:val="99"/>
    <w:rsid w:val="003E0DB7"/>
    <w:rPr>
      <w:rFonts w:ascii="Tahoma" w:eastAsia="Times New Roman" w:hAnsi="Tahoma" w:cs="Tahoma"/>
      <w:color w:val="000000"/>
      <w:sz w:val="24"/>
      <w:szCs w:val="24"/>
      <w:lang w:eastAsia="ru-RU"/>
    </w:rPr>
  </w:style>
  <w:style w:type="numbering" w:customStyle="1" w:styleId="10">
    <w:name w:val="Нет списка1"/>
    <w:next w:val="a2"/>
    <w:uiPriority w:val="99"/>
    <w:semiHidden/>
    <w:unhideWhenUsed/>
    <w:rsid w:val="00715ED1"/>
  </w:style>
  <w:style w:type="paragraph" w:styleId="ab">
    <w:name w:val="Plain Text"/>
    <w:basedOn w:val="a"/>
    <w:link w:val="ac"/>
    <w:unhideWhenUsed/>
    <w:rsid w:val="00715ED1"/>
    <w:rPr>
      <w:rFonts w:ascii="Courier New" w:hAnsi="Courier New" w:cs="Courier New"/>
      <w:color w:val="auto"/>
      <w:sz w:val="20"/>
      <w:szCs w:val="20"/>
    </w:rPr>
  </w:style>
  <w:style w:type="character" w:customStyle="1" w:styleId="ac">
    <w:name w:val="Текст Знак"/>
    <w:basedOn w:val="a0"/>
    <w:link w:val="ab"/>
    <w:rsid w:val="00715ED1"/>
    <w:rPr>
      <w:rFonts w:ascii="Courier New" w:eastAsia="Times New Roman" w:hAnsi="Courier New" w:cs="Courier New"/>
      <w:sz w:val="20"/>
      <w:szCs w:val="20"/>
      <w:lang w:eastAsia="ru-RU"/>
    </w:rPr>
  </w:style>
  <w:style w:type="paragraph" w:styleId="ad">
    <w:name w:val="Normal (Web)"/>
    <w:basedOn w:val="a"/>
    <w:uiPriority w:val="99"/>
    <w:unhideWhenUsed/>
    <w:rsid w:val="00BA1F70"/>
    <w:pPr>
      <w:spacing w:before="100" w:beforeAutospacing="1" w:after="100" w:afterAutospacing="1"/>
    </w:pPr>
    <w:rPr>
      <w:rFonts w:ascii="Times New Roman" w:hAnsi="Times New Roman" w:cs="Times New Roman"/>
      <w:color w:val="auto"/>
    </w:rPr>
  </w:style>
  <w:style w:type="table" w:customStyle="1" w:styleId="11">
    <w:name w:val="Сетка таблицы1"/>
    <w:basedOn w:val="a1"/>
    <w:next w:val="a5"/>
    <w:uiPriority w:val="59"/>
    <w:rsid w:val="00030EE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uiPriority w:val="99"/>
    <w:semiHidden/>
    <w:unhideWhenUsed/>
    <w:rsid w:val="00441507"/>
    <w:rPr>
      <w:rFonts w:ascii="Segoe UI" w:hAnsi="Segoe UI" w:cs="Segoe UI"/>
      <w:sz w:val="18"/>
      <w:szCs w:val="18"/>
    </w:rPr>
  </w:style>
  <w:style w:type="character" w:customStyle="1" w:styleId="af">
    <w:name w:val="Текст выноски Знак"/>
    <w:basedOn w:val="a0"/>
    <w:link w:val="ae"/>
    <w:uiPriority w:val="99"/>
    <w:semiHidden/>
    <w:rsid w:val="00441507"/>
    <w:rPr>
      <w:rFonts w:ascii="Segoe UI" w:eastAsia="Times New Roman" w:hAnsi="Segoe UI" w:cs="Segoe UI"/>
      <w:color w:val="000000"/>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9155">
      <w:bodyDiv w:val="1"/>
      <w:marLeft w:val="0"/>
      <w:marRight w:val="0"/>
      <w:marTop w:val="0"/>
      <w:marBottom w:val="0"/>
      <w:divBdr>
        <w:top w:val="none" w:sz="0" w:space="0" w:color="auto"/>
        <w:left w:val="none" w:sz="0" w:space="0" w:color="auto"/>
        <w:bottom w:val="none" w:sz="0" w:space="0" w:color="auto"/>
        <w:right w:val="none" w:sz="0" w:space="0" w:color="auto"/>
      </w:divBdr>
    </w:div>
    <w:div w:id="11614646">
      <w:bodyDiv w:val="1"/>
      <w:marLeft w:val="0"/>
      <w:marRight w:val="0"/>
      <w:marTop w:val="0"/>
      <w:marBottom w:val="0"/>
      <w:divBdr>
        <w:top w:val="none" w:sz="0" w:space="0" w:color="auto"/>
        <w:left w:val="none" w:sz="0" w:space="0" w:color="auto"/>
        <w:bottom w:val="none" w:sz="0" w:space="0" w:color="auto"/>
        <w:right w:val="none" w:sz="0" w:space="0" w:color="auto"/>
      </w:divBdr>
    </w:div>
    <w:div w:id="63795614">
      <w:bodyDiv w:val="1"/>
      <w:marLeft w:val="0"/>
      <w:marRight w:val="0"/>
      <w:marTop w:val="0"/>
      <w:marBottom w:val="0"/>
      <w:divBdr>
        <w:top w:val="none" w:sz="0" w:space="0" w:color="auto"/>
        <w:left w:val="none" w:sz="0" w:space="0" w:color="auto"/>
        <w:bottom w:val="none" w:sz="0" w:space="0" w:color="auto"/>
        <w:right w:val="none" w:sz="0" w:space="0" w:color="auto"/>
      </w:divBdr>
    </w:div>
    <w:div w:id="80491912">
      <w:bodyDiv w:val="1"/>
      <w:marLeft w:val="0"/>
      <w:marRight w:val="0"/>
      <w:marTop w:val="0"/>
      <w:marBottom w:val="0"/>
      <w:divBdr>
        <w:top w:val="none" w:sz="0" w:space="0" w:color="auto"/>
        <w:left w:val="none" w:sz="0" w:space="0" w:color="auto"/>
        <w:bottom w:val="none" w:sz="0" w:space="0" w:color="auto"/>
        <w:right w:val="none" w:sz="0" w:space="0" w:color="auto"/>
      </w:divBdr>
    </w:div>
    <w:div w:id="120223444">
      <w:bodyDiv w:val="1"/>
      <w:marLeft w:val="0"/>
      <w:marRight w:val="0"/>
      <w:marTop w:val="0"/>
      <w:marBottom w:val="0"/>
      <w:divBdr>
        <w:top w:val="none" w:sz="0" w:space="0" w:color="auto"/>
        <w:left w:val="none" w:sz="0" w:space="0" w:color="auto"/>
        <w:bottom w:val="none" w:sz="0" w:space="0" w:color="auto"/>
        <w:right w:val="none" w:sz="0" w:space="0" w:color="auto"/>
      </w:divBdr>
    </w:div>
    <w:div w:id="235866403">
      <w:bodyDiv w:val="1"/>
      <w:marLeft w:val="0"/>
      <w:marRight w:val="0"/>
      <w:marTop w:val="0"/>
      <w:marBottom w:val="0"/>
      <w:divBdr>
        <w:top w:val="none" w:sz="0" w:space="0" w:color="auto"/>
        <w:left w:val="none" w:sz="0" w:space="0" w:color="auto"/>
        <w:bottom w:val="none" w:sz="0" w:space="0" w:color="auto"/>
        <w:right w:val="none" w:sz="0" w:space="0" w:color="auto"/>
      </w:divBdr>
    </w:div>
    <w:div w:id="279846647">
      <w:bodyDiv w:val="1"/>
      <w:marLeft w:val="0"/>
      <w:marRight w:val="0"/>
      <w:marTop w:val="0"/>
      <w:marBottom w:val="0"/>
      <w:divBdr>
        <w:top w:val="none" w:sz="0" w:space="0" w:color="auto"/>
        <w:left w:val="none" w:sz="0" w:space="0" w:color="auto"/>
        <w:bottom w:val="none" w:sz="0" w:space="0" w:color="auto"/>
        <w:right w:val="none" w:sz="0" w:space="0" w:color="auto"/>
      </w:divBdr>
    </w:div>
    <w:div w:id="331640339">
      <w:bodyDiv w:val="1"/>
      <w:marLeft w:val="0"/>
      <w:marRight w:val="0"/>
      <w:marTop w:val="0"/>
      <w:marBottom w:val="0"/>
      <w:divBdr>
        <w:top w:val="none" w:sz="0" w:space="0" w:color="auto"/>
        <w:left w:val="none" w:sz="0" w:space="0" w:color="auto"/>
        <w:bottom w:val="none" w:sz="0" w:space="0" w:color="auto"/>
        <w:right w:val="none" w:sz="0" w:space="0" w:color="auto"/>
      </w:divBdr>
    </w:div>
    <w:div w:id="341863787">
      <w:bodyDiv w:val="1"/>
      <w:marLeft w:val="0"/>
      <w:marRight w:val="0"/>
      <w:marTop w:val="0"/>
      <w:marBottom w:val="0"/>
      <w:divBdr>
        <w:top w:val="none" w:sz="0" w:space="0" w:color="auto"/>
        <w:left w:val="none" w:sz="0" w:space="0" w:color="auto"/>
        <w:bottom w:val="none" w:sz="0" w:space="0" w:color="auto"/>
        <w:right w:val="none" w:sz="0" w:space="0" w:color="auto"/>
      </w:divBdr>
    </w:div>
    <w:div w:id="364839180">
      <w:bodyDiv w:val="1"/>
      <w:marLeft w:val="0"/>
      <w:marRight w:val="0"/>
      <w:marTop w:val="0"/>
      <w:marBottom w:val="0"/>
      <w:divBdr>
        <w:top w:val="none" w:sz="0" w:space="0" w:color="auto"/>
        <w:left w:val="none" w:sz="0" w:space="0" w:color="auto"/>
        <w:bottom w:val="none" w:sz="0" w:space="0" w:color="auto"/>
        <w:right w:val="none" w:sz="0" w:space="0" w:color="auto"/>
      </w:divBdr>
    </w:div>
    <w:div w:id="436414471">
      <w:bodyDiv w:val="1"/>
      <w:marLeft w:val="0"/>
      <w:marRight w:val="0"/>
      <w:marTop w:val="0"/>
      <w:marBottom w:val="0"/>
      <w:divBdr>
        <w:top w:val="none" w:sz="0" w:space="0" w:color="auto"/>
        <w:left w:val="none" w:sz="0" w:space="0" w:color="auto"/>
        <w:bottom w:val="none" w:sz="0" w:space="0" w:color="auto"/>
        <w:right w:val="none" w:sz="0" w:space="0" w:color="auto"/>
      </w:divBdr>
    </w:div>
    <w:div w:id="477379847">
      <w:bodyDiv w:val="1"/>
      <w:marLeft w:val="0"/>
      <w:marRight w:val="0"/>
      <w:marTop w:val="0"/>
      <w:marBottom w:val="0"/>
      <w:divBdr>
        <w:top w:val="none" w:sz="0" w:space="0" w:color="auto"/>
        <w:left w:val="none" w:sz="0" w:space="0" w:color="auto"/>
        <w:bottom w:val="none" w:sz="0" w:space="0" w:color="auto"/>
        <w:right w:val="none" w:sz="0" w:space="0" w:color="auto"/>
      </w:divBdr>
    </w:div>
    <w:div w:id="485126285">
      <w:bodyDiv w:val="1"/>
      <w:marLeft w:val="0"/>
      <w:marRight w:val="0"/>
      <w:marTop w:val="0"/>
      <w:marBottom w:val="0"/>
      <w:divBdr>
        <w:top w:val="none" w:sz="0" w:space="0" w:color="auto"/>
        <w:left w:val="none" w:sz="0" w:space="0" w:color="auto"/>
        <w:bottom w:val="none" w:sz="0" w:space="0" w:color="auto"/>
        <w:right w:val="none" w:sz="0" w:space="0" w:color="auto"/>
      </w:divBdr>
    </w:div>
    <w:div w:id="500894940">
      <w:bodyDiv w:val="1"/>
      <w:marLeft w:val="0"/>
      <w:marRight w:val="0"/>
      <w:marTop w:val="0"/>
      <w:marBottom w:val="0"/>
      <w:divBdr>
        <w:top w:val="none" w:sz="0" w:space="0" w:color="auto"/>
        <w:left w:val="none" w:sz="0" w:space="0" w:color="auto"/>
        <w:bottom w:val="none" w:sz="0" w:space="0" w:color="auto"/>
        <w:right w:val="none" w:sz="0" w:space="0" w:color="auto"/>
      </w:divBdr>
    </w:div>
    <w:div w:id="546139695">
      <w:bodyDiv w:val="1"/>
      <w:marLeft w:val="0"/>
      <w:marRight w:val="0"/>
      <w:marTop w:val="0"/>
      <w:marBottom w:val="0"/>
      <w:divBdr>
        <w:top w:val="none" w:sz="0" w:space="0" w:color="auto"/>
        <w:left w:val="none" w:sz="0" w:space="0" w:color="auto"/>
        <w:bottom w:val="none" w:sz="0" w:space="0" w:color="auto"/>
        <w:right w:val="none" w:sz="0" w:space="0" w:color="auto"/>
      </w:divBdr>
    </w:div>
    <w:div w:id="580716289">
      <w:bodyDiv w:val="1"/>
      <w:marLeft w:val="0"/>
      <w:marRight w:val="0"/>
      <w:marTop w:val="0"/>
      <w:marBottom w:val="0"/>
      <w:divBdr>
        <w:top w:val="none" w:sz="0" w:space="0" w:color="auto"/>
        <w:left w:val="none" w:sz="0" w:space="0" w:color="auto"/>
        <w:bottom w:val="none" w:sz="0" w:space="0" w:color="auto"/>
        <w:right w:val="none" w:sz="0" w:space="0" w:color="auto"/>
      </w:divBdr>
    </w:div>
    <w:div w:id="604309418">
      <w:bodyDiv w:val="1"/>
      <w:marLeft w:val="0"/>
      <w:marRight w:val="0"/>
      <w:marTop w:val="0"/>
      <w:marBottom w:val="0"/>
      <w:divBdr>
        <w:top w:val="none" w:sz="0" w:space="0" w:color="auto"/>
        <w:left w:val="none" w:sz="0" w:space="0" w:color="auto"/>
        <w:bottom w:val="none" w:sz="0" w:space="0" w:color="auto"/>
        <w:right w:val="none" w:sz="0" w:space="0" w:color="auto"/>
      </w:divBdr>
    </w:div>
    <w:div w:id="672297667">
      <w:bodyDiv w:val="1"/>
      <w:marLeft w:val="0"/>
      <w:marRight w:val="0"/>
      <w:marTop w:val="0"/>
      <w:marBottom w:val="0"/>
      <w:divBdr>
        <w:top w:val="none" w:sz="0" w:space="0" w:color="auto"/>
        <w:left w:val="none" w:sz="0" w:space="0" w:color="auto"/>
        <w:bottom w:val="none" w:sz="0" w:space="0" w:color="auto"/>
        <w:right w:val="none" w:sz="0" w:space="0" w:color="auto"/>
      </w:divBdr>
    </w:div>
    <w:div w:id="697199474">
      <w:bodyDiv w:val="1"/>
      <w:marLeft w:val="0"/>
      <w:marRight w:val="0"/>
      <w:marTop w:val="0"/>
      <w:marBottom w:val="0"/>
      <w:divBdr>
        <w:top w:val="none" w:sz="0" w:space="0" w:color="auto"/>
        <w:left w:val="none" w:sz="0" w:space="0" w:color="auto"/>
        <w:bottom w:val="none" w:sz="0" w:space="0" w:color="auto"/>
        <w:right w:val="none" w:sz="0" w:space="0" w:color="auto"/>
      </w:divBdr>
    </w:div>
    <w:div w:id="708651875">
      <w:bodyDiv w:val="1"/>
      <w:marLeft w:val="0"/>
      <w:marRight w:val="0"/>
      <w:marTop w:val="0"/>
      <w:marBottom w:val="0"/>
      <w:divBdr>
        <w:top w:val="none" w:sz="0" w:space="0" w:color="auto"/>
        <w:left w:val="none" w:sz="0" w:space="0" w:color="auto"/>
        <w:bottom w:val="none" w:sz="0" w:space="0" w:color="auto"/>
        <w:right w:val="none" w:sz="0" w:space="0" w:color="auto"/>
      </w:divBdr>
    </w:div>
    <w:div w:id="773747645">
      <w:bodyDiv w:val="1"/>
      <w:marLeft w:val="0"/>
      <w:marRight w:val="0"/>
      <w:marTop w:val="0"/>
      <w:marBottom w:val="0"/>
      <w:divBdr>
        <w:top w:val="none" w:sz="0" w:space="0" w:color="auto"/>
        <w:left w:val="none" w:sz="0" w:space="0" w:color="auto"/>
        <w:bottom w:val="none" w:sz="0" w:space="0" w:color="auto"/>
        <w:right w:val="none" w:sz="0" w:space="0" w:color="auto"/>
      </w:divBdr>
    </w:div>
    <w:div w:id="782263637">
      <w:bodyDiv w:val="1"/>
      <w:marLeft w:val="0"/>
      <w:marRight w:val="0"/>
      <w:marTop w:val="0"/>
      <w:marBottom w:val="0"/>
      <w:divBdr>
        <w:top w:val="none" w:sz="0" w:space="0" w:color="auto"/>
        <w:left w:val="none" w:sz="0" w:space="0" w:color="auto"/>
        <w:bottom w:val="none" w:sz="0" w:space="0" w:color="auto"/>
        <w:right w:val="none" w:sz="0" w:space="0" w:color="auto"/>
      </w:divBdr>
    </w:div>
    <w:div w:id="814493511">
      <w:bodyDiv w:val="1"/>
      <w:marLeft w:val="0"/>
      <w:marRight w:val="0"/>
      <w:marTop w:val="0"/>
      <w:marBottom w:val="0"/>
      <w:divBdr>
        <w:top w:val="none" w:sz="0" w:space="0" w:color="auto"/>
        <w:left w:val="none" w:sz="0" w:space="0" w:color="auto"/>
        <w:bottom w:val="none" w:sz="0" w:space="0" w:color="auto"/>
        <w:right w:val="none" w:sz="0" w:space="0" w:color="auto"/>
      </w:divBdr>
    </w:div>
    <w:div w:id="822699166">
      <w:bodyDiv w:val="1"/>
      <w:marLeft w:val="0"/>
      <w:marRight w:val="0"/>
      <w:marTop w:val="0"/>
      <w:marBottom w:val="0"/>
      <w:divBdr>
        <w:top w:val="none" w:sz="0" w:space="0" w:color="auto"/>
        <w:left w:val="none" w:sz="0" w:space="0" w:color="auto"/>
        <w:bottom w:val="none" w:sz="0" w:space="0" w:color="auto"/>
        <w:right w:val="none" w:sz="0" w:space="0" w:color="auto"/>
      </w:divBdr>
    </w:div>
    <w:div w:id="841312963">
      <w:bodyDiv w:val="1"/>
      <w:marLeft w:val="0"/>
      <w:marRight w:val="0"/>
      <w:marTop w:val="0"/>
      <w:marBottom w:val="0"/>
      <w:divBdr>
        <w:top w:val="none" w:sz="0" w:space="0" w:color="auto"/>
        <w:left w:val="none" w:sz="0" w:space="0" w:color="auto"/>
        <w:bottom w:val="none" w:sz="0" w:space="0" w:color="auto"/>
        <w:right w:val="none" w:sz="0" w:space="0" w:color="auto"/>
      </w:divBdr>
    </w:div>
    <w:div w:id="846558410">
      <w:bodyDiv w:val="1"/>
      <w:marLeft w:val="0"/>
      <w:marRight w:val="0"/>
      <w:marTop w:val="0"/>
      <w:marBottom w:val="0"/>
      <w:divBdr>
        <w:top w:val="none" w:sz="0" w:space="0" w:color="auto"/>
        <w:left w:val="none" w:sz="0" w:space="0" w:color="auto"/>
        <w:bottom w:val="none" w:sz="0" w:space="0" w:color="auto"/>
        <w:right w:val="none" w:sz="0" w:space="0" w:color="auto"/>
      </w:divBdr>
    </w:div>
    <w:div w:id="860241256">
      <w:bodyDiv w:val="1"/>
      <w:marLeft w:val="0"/>
      <w:marRight w:val="0"/>
      <w:marTop w:val="0"/>
      <w:marBottom w:val="0"/>
      <w:divBdr>
        <w:top w:val="none" w:sz="0" w:space="0" w:color="auto"/>
        <w:left w:val="none" w:sz="0" w:space="0" w:color="auto"/>
        <w:bottom w:val="none" w:sz="0" w:space="0" w:color="auto"/>
        <w:right w:val="none" w:sz="0" w:space="0" w:color="auto"/>
      </w:divBdr>
    </w:div>
    <w:div w:id="916668665">
      <w:bodyDiv w:val="1"/>
      <w:marLeft w:val="0"/>
      <w:marRight w:val="0"/>
      <w:marTop w:val="0"/>
      <w:marBottom w:val="0"/>
      <w:divBdr>
        <w:top w:val="none" w:sz="0" w:space="0" w:color="auto"/>
        <w:left w:val="none" w:sz="0" w:space="0" w:color="auto"/>
        <w:bottom w:val="none" w:sz="0" w:space="0" w:color="auto"/>
        <w:right w:val="none" w:sz="0" w:space="0" w:color="auto"/>
      </w:divBdr>
    </w:div>
    <w:div w:id="918291900">
      <w:bodyDiv w:val="1"/>
      <w:marLeft w:val="0"/>
      <w:marRight w:val="0"/>
      <w:marTop w:val="0"/>
      <w:marBottom w:val="0"/>
      <w:divBdr>
        <w:top w:val="none" w:sz="0" w:space="0" w:color="auto"/>
        <w:left w:val="none" w:sz="0" w:space="0" w:color="auto"/>
        <w:bottom w:val="none" w:sz="0" w:space="0" w:color="auto"/>
        <w:right w:val="none" w:sz="0" w:space="0" w:color="auto"/>
      </w:divBdr>
    </w:div>
    <w:div w:id="924727835">
      <w:bodyDiv w:val="1"/>
      <w:marLeft w:val="0"/>
      <w:marRight w:val="0"/>
      <w:marTop w:val="0"/>
      <w:marBottom w:val="0"/>
      <w:divBdr>
        <w:top w:val="none" w:sz="0" w:space="0" w:color="auto"/>
        <w:left w:val="none" w:sz="0" w:space="0" w:color="auto"/>
        <w:bottom w:val="none" w:sz="0" w:space="0" w:color="auto"/>
        <w:right w:val="none" w:sz="0" w:space="0" w:color="auto"/>
      </w:divBdr>
    </w:div>
    <w:div w:id="1001617719">
      <w:bodyDiv w:val="1"/>
      <w:marLeft w:val="0"/>
      <w:marRight w:val="0"/>
      <w:marTop w:val="0"/>
      <w:marBottom w:val="0"/>
      <w:divBdr>
        <w:top w:val="none" w:sz="0" w:space="0" w:color="auto"/>
        <w:left w:val="none" w:sz="0" w:space="0" w:color="auto"/>
        <w:bottom w:val="none" w:sz="0" w:space="0" w:color="auto"/>
        <w:right w:val="none" w:sz="0" w:space="0" w:color="auto"/>
      </w:divBdr>
    </w:div>
    <w:div w:id="1012415707">
      <w:bodyDiv w:val="1"/>
      <w:marLeft w:val="0"/>
      <w:marRight w:val="0"/>
      <w:marTop w:val="0"/>
      <w:marBottom w:val="0"/>
      <w:divBdr>
        <w:top w:val="none" w:sz="0" w:space="0" w:color="auto"/>
        <w:left w:val="none" w:sz="0" w:space="0" w:color="auto"/>
        <w:bottom w:val="none" w:sz="0" w:space="0" w:color="auto"/>
        <w:right w:val="none" w:sz="0" w:space="0" w:color="auto"/>
      </w:divBdr>
    </w:div>
    <w:div w:id="1035276246">
      <w:bodyDiv w:val="1"/>
      <w:marLeft w:val="0"/>
      <w:marRight w:val="0"/>
      <w:marTop w:val="0"/>
      <w:marBottom w:val="0"/>
      <w:divBdr>
        <w:top w:val="none" w:sz="0" w:space="0" w:color="auto"/>
        <w:left w:val="none" w:sz="0" w:space="0" w:color="auto"/>
        <w:bottom w:val="none" w:sz="0" w:space="0" w:color="auto"/>
        <w:right w:val="none" w:sz="0" w:space="0" w:color="auto"/>
      </w:divBdr>
    </w:div>
    <w:div w:id="1042830387">
      <w:bodyDiv w:val="1"/>
      <w:marLeft w:val="0"/>
      <w:marRight w:val="0"/>
      <w:marTop w:val="0"/>
      <w:marBottom w:val="0"/>
      <w:divBdr>
        <w:top w:val="none" w:sz="0" w:space="0" w:color="auto"/>
        <w:left w:val="none" w:sz="0" w:space="0" w:color="auto"/>
        <w:bottom w:val="none" w:sz="0" w:space="0" w:color="auto"/>
        <w:right w:val="none" w:sz="0" w:space="0" w:color="auto"/>
      </w:divBdr>
    </w:div>
    <w:div w:id="1102067987">
      <w:bodyDiv w:val="1"/>
      <w:marLeft w:val="0"/>
      <w:marRight w:val="0"/>
      <w:marTop w:val="0"/>
      <w:marBottom w:val="0"/>
      <w:divBdr>
        <w:top w:val="none" w:sz="0" w:space="0" w:color="auto"/>
        <w:left w:val="none" w:sz="0" w:space="0" w:color="auto"/>
        <w:bottom w:val="none" w:sz="0" w:space="0" w:color="auto"/>
        <w:right w:val="none" w:sz="0" w:space="0" w:color="auto"/>
      </w:divBdr>
    </w:div>
    <w:div w:id="1121338874">
      <w:bodyDiv w:val="1"/>
      <w:marLeft w:val="0"/>
      <w:marRight w:val="0"/>
      <w:marTop w:val="0"/>
      <w:marBottom w:val="0"/>
      <w:divBdr>
        <w:top w:val="none" w:sz="0" w:space="0" w:color="auto"/>
        <w:left w:val="none" w:sz="0" w:space="0" w:color="auto"/>
        <w:bottom w:val="none" w:sz="0" w:space="0" w:color="auto"/>
        <w:right w:val="none" w:sz="0" w:space="0" w:color="auto"/>
      </w:divBdr>
    </w:div>
    <w:div w:id="1238318728">
      <w:bodyDiv w:val="1"/>
      <w:marLeft w:val="0"/>
      <w:marRight w:val="0"/>
      <w:marTop w:val="0"/>
      <w:marBottom w:val="0"/>
      <w:divBdr>
        <w:top w:val="none" w:sz="0" w:space="0" w:color="auto"/>
        <w:left w:val="none" w:sz="0" w:space="0" w:color="auto"/>
        <w:bottom w:val="none" w:sz="0" w:space="0" w:color="auto"/>
        <w:right w:val="none" w:sz="0" w:space="0" w:color="auto"/>
      </w:divBdr>
    </w:div>
    <w:div w:id="1249541343">
      <w:bodyDiv w:val="1"/>
      <w:marLeft w:val="0"/>
      <w:marRight w:val="0"/>
      <w:marTop w:val="0"/>
      <w:marBottom w:val="0"/>
      <w:divBdr>
        <w:top w:val="none" w:sz="0" w:space="0" w:color="auto"/>
        <w:left w:val="none" w:sz="0" w:space="0" w:color="auto"/>
        <w:bottom w:val="none" w:sz="0" w:space="0" w:color="auto"/>
        <w:right w:val="none" w:sz="0" w:space="0" w:color="auto"/>
      </w:divBdr>
    </w:div>
    <w:div w:id="1251160535">
      <w:bodyDiv w:val="1"/>
      <w:marLeft w:val="0"/>
      <w:marRight w:val="0"/>
      <w:marTop w:val="0"/>
      <w:marBottom w:val="0"/>
      <w:divBdr>
        <w:top w:val="none" w:sz="0" w:space="0" w:color="auto"/>
        <w:left w:val="none" w:sz="0" w:space="0" w:color="auto"/>
        <w:bottom w:val="none" w:sz="0" w:space="0" w:color="auto"/>
        <w:right w:val="none" w:sz="0" w:space="0" w:color="auto"/>
      </w:divBdr>
    </w:div>
    <w:div w:id="1260867696">
      <w:bodyDiv w:val="1"/>
      <w:marLeft w:val="0"/>
      <w:marRight w:val="0"/>
      <w:marTop w:val="0"/>
      <w:marBottom w:val="0"/>
      <w:divBdr>
        <w:top w:val="none" w:sz="0" w:space="0" w:color="auto"/>
        <w:left w:val="none" w:sz="0" w:space="0" w:color="auto"/>
        <w:bottom w:val="none" w:sz="0" w:space="0" w:color="auto"/>
        <w:right w:val="none" w:sz="0" w:space="0" w:color="auto"/>
      </w:divBdr>
    </w:div>
    <w:div w:id="1374885445">
      <w:bodyDiv w:val="1"/>
      <w:marLeft w:val="0"/>
      <w:marRight w:val="0"/>
      <w:marTop w:val="0"/>
      <w:marBottom w:val="0"/>
      <w:divBdr>
        <w:top w:val="none" w:sz="0" w:space="0" w:color="auto"/>
        <w:left w:val="none" w:sz="0" w:space="0" w:color="auto"/>
        <w:bottom w:val="none" w:sz="0" w:space="0" w:color="auto"/>
        <w:right w:val="none" w:sz="0" w:space="0" w:color="auto"/>
      </w:divBdr>
    </w:div>
    <w:div w:id="1378241380">
      <w:bodyDiv w:val="1"/>
      <w:marLeft w:val="0"/>
      <w:marRight w:val="0"/>
      <w:marTop w:val="0"/>
      <w:marBottom w:val="0"/>
      <w:divBdr>
        <w:top w:val="none" w:sz="0" w:space="0" w:color="auto"/>
        <w:left w:val="none" w:sz="0" w:space="0" w:color="auto"/>
        <w:bottom w:val="none" w:sz="0" w:space="0" w:color="auto"/>
        <w:right w:val="none" w:sz="0" w:space="0" w:color="auto"/>
      </w:divBdr>
    </w:div>
    <w:div w:id="1439325860">
      <w:bodyDiv w:val="1"/>
      <w:marLeft w:val="0"/>
      <w:marRight w:val="0"/>
      <w:marTop w:val="0"/>
      <w:marBottom w:val="0"/>
      <w:divBdr>
        <w:top w:val="none" w:sz="0" w:space="0" w:color="auto"/>
        <w:left w:val="none" w:sz="0" w:space="0" w:color="auto"/>
        <w:bottom w:val="none" w:sz="0" w:space="0" w:color="auto"/>
        <w:right w:val="none" w:sz="0" w:space="0" w:color="auto"/>
      </w:divBdr>
    </w:div>
    <w:div w:id="1454667109">
      <w:bodyDiv w:val="1"/>
      <w:marLeft w:val="0"/>
      <w:marRight w:val="0"/>
      <w:marTop w:val="0"/>
      <w:marBottom w:val="0"/>
      <w:divBdr>
        <w:top w:val="none" w:sz="0" w:space="0" w:color="auto"/>
        <w:left w:val="none" w:sz="0" w:space="0" w:color="auto"/>
        <w:bottom w:val="none" w:sz="0" w:space="0" w:color="auto"/>
        <w:right w:val="none" w:sz="0" w:space="0" w:color="auto"/>
      </w:divBdr>
    </w:div>
    <w:div w:id="1476339606">
      <w:bodyDiv w:val="1"/>
      <w:marLeft w:val="0"/>
      <w:marRight w:val="0"/>
      <w:marTop w:val="0"/>
      <w:marBottom w:val="0"/>
      <w:divBdr>
        <w:top w:val="none" w:sz="0" w:space="0" w:color="auto"/>
        <w:left w:val="none" w:sz="0" w:space="0" w:color="auto"/>
        <w:bottom w:val="none" w:sz="0" w:space="0" w:color="auto"/>
        <w:right w:val="none" w:sz="0" w:space="0" w:color="auto"/>
      </w:divBdr>
    </w:div>
    <w:div w:id="1492527270">
      <w:bodyDiv w:val="1"/>
      <w:marLeft w:val="0"/>
      <w:marRight w:val="0"/>
      <w:marTop w:val="0"/>
      <w:marBottom w:val="0"/>
      <w:divBdr>
        <w:top w:val="none" w:sz="0" w:space="0" w:color="auto"/>
        <w:left w:val="none" w:sz="0" w:space="0" w:color="auto"/>
        <w:bottom w:val="none" w:sz="0" w:space="0" w:color="auto"/>
        <w:right w:val="none" w:sz="0" w:space="0" w:color="auto"/>
      </w:divBdr>
    </w:div>
    <w:div w:id="1514301443">
      <w:bodyDiv w:val="1"/>
      <w:marLeft w:val="0"/>
      <w:marRight w:val="0"/>
      <w:marTop w:val="0"/>
      <w:marBottom w:val="0"/>
      <w:divBdr>
        <w:top w:val="none" w:sz="0" w:space="0" w:color="auto"/>
        <w:left w:val="none" w:sz="0" w:space="0" w:color="auto"/>
        <w:bottom w:val="none" w:sz="0" w:space="0" w:color="auto"/>
        <w:right w:val="none" w:sz="0" w:space="0" w:color="auto"/>
      </w:divBdr>
    </w:div>
    <w:div w:id="1636059885">
      <w:bodyDiv w:val="1"/>
      <w:marLeft w:val="0"/>
      <w:marRight w:val="0"/>
      <w:marTop w:val="0"/>
      <w:marBottom w:val="0"/>
      <w:divBdr>
        <w:top w:val="none" w:sz="0" w:space="0" w:color="auto"/>
        <w:left w:val="none" w:sz="0" w:space="0" w:color="auto"/>
        <w:bottom w:val="none" w:sz="0" w:space="0" w:color="auto"/>
        <w:right w:val="none" w:sz="0" w:space="0" w:color="auto"/>
      </w:divBdr>
    </w:div>
    <w:div w:id="1817262028">
      <w:bodyDiv w:val="1"/>
      <w:marLeft w:val="0"/>
      <w:marRight w:val="0"/>
      <w:marTop w:val="0"/>
      <w:marBottom w:val="0"/>
      <w:divBdr>
        <w:top w:val="none" w:sz="0" w:space="0" w:color="auto"/>
        <w:left w:val="none" w:sz="0" w:space="0" w:color="auto"/>
        <w:bottom w:val="none" w:sz="0" w:space="0" w:color="auto"/>
        <w:right w:val="none" w:sz="0" w:space="0" w:color="auto"/>
      </w:divBdr>
    </w:div>
    <w:div w:id="1838181119">
      <w:bodyDiv w:val="1"/>
      <w:marLeft w:val="0"/>
      <w:marRight w:val="0"/>
      <w:marTop w:val="0"/>
      <w:marBottom w:val="0"/>
      <w:divBdr>
        <w:top w:val="none" w:sz="0" w:space="0" w:color="auto"/>
        <w:left w:val="none" w:sz="0" w:space="0" w:color="auto"/>
        <w:bottom w:val="none" w:sz="0" w:space="0" w:color="auto"/>
        <w:right w:val="none" w:sz="0" w:space="0" w:color="auto"/>
      </w:divBdr>
    </w:div>
    <w:div w:id="1900510243">
      <w:bodyDiv w:val="1"/>
      <w:marLeft w:val="0"/>
      <w:marRight w:val="0"/>
      <w:marTop w:val="0"/>
      <w:marBottom w:val="0"/>
      <w:divBdr>
        <w:top w:val="none" w:sz="0" w:space="0" w:color="auto"/>
        <w:left w:val="none" w:sz="0" w:space="0" w:color="auto"/>
        <w:bottom w:val="none" w:sz="0" w:space="0" w:color="auto"/>
        <w:right w:val="none" w:sz="0" w:space="0" w:color="auto"/>
      </w:divBdr>
    </w:div>
    <w:div w:id="1976911865">
      <w:bodyDiv w:val="1"/>
      <w:marLeft w:val="0"/>
      <w:marRight w:val="0"/>
      <w:marTop w:val="0"/>
      <w:marBottom w:val="0"/>
      <w:divBdr>
        <w:top w:val="none" w:sz="0" w:space="0" w:color="auto"/>
        <w:left w:val="none" w:sz="0" w:space="0" w:color="auto"/>
        <w:bottom w:val="none" w:sz="0" w:space="0" w:color="auto"/>
        <w:right w:val="none" w:sz="0" w:space="0" w:color="auto"/>
      </w:divBdr>
    </w:div>
    <w:div w:id="1986087805">
      <w:bodyDiv w:val="1"/>
      <w:marLeft w:val="0"/>
      <w:marRight w:val="0"/>
      <w:marTop w:val="0"/>
      <w:marBottom w:val="0"/>
      <w:divBdr>
        <w:top w:val="none" w:sz="0" w:space="0" w:color="auto"/>
        <w:left w:val="none" w:sz="0" w:space="0" w:color="auto"/>
        <w:bottom w:val="none" w:sz="0" w:space="0" w:color="auto"/>
        <w:right w:val="none" w:sz="0" w:space="0" w:color="auto"/>
      </w:divBdr>
    </w:div>
    <w:div w:id="2102678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5CEBCA-9879-4FB7-9843-4D4A510D3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4459</TotalTime>
  <Pages>1</Pages>
  <Words>1331</Words>
  <Characters>7589</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 &amp; SanBuild</Company>
  <LinksUpToDate>false</LinksUpToDate>
  <CharactersWithSpaces>8903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Uzver</dc:creator>
  <cp:keywords/>
  <dc:description/>
  <cp:lastModifiedBy>1</cp:lastModifiedBy>
  <cp:revision>79</cp:revision>
  <cp:lastPrinted>2022-07-04T05:03:00Z</cp:lastPrinted>
  <dcterms:created xsi:type="dcterms:W3CDTF">2017-05-06T02:42:00Z</dcterms:created>
  <dcterms:modified xsi:type="dcterms:W3CDTF">2022-12-26T11:27:00Z</dcterms:modified>
</cp:coreProperties>
</file>